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470A592" w:rsidR="00BF7F06" w:rsidRPr="004B25B5" w:rsidRDefault="00AA5ED6" w:rsidP="009E4AB7">
      <w:pPr>
        <w:rPr>
          <w:rFonts w:ascii="Calibri" w:hAnsi="Calibri" w:cs="Calibri"/>
          <w:b/>
          <w:bCs/>
          <w:sz w:val="26"/>
          <w:szCs w:val="26"/>
        </w:rPr>
      </w:pPr>
      <w:r>
        <w:rPr>
          <w:rFonts w:ascii="Calibri" w:hAnsi="Calibri" w:cs="Calibri"/>
          <w:b/>
          <w:bCs/>
          <w:sz w:val="26"/>
          <w:szCs w:val="26"/>
        </w:rPr>
        <w:t>Walk This Way</w:t>
      </w:r>
    </w:p>
    <w:p w14:paraId="2CDC2AFF" w14:textId="39BC971B" w:rsidR="007A6325" w:rsidRPr="004B25B5" w:rsidRDefault="00C62613" w:rsidP="009E4AB7">
      <w:pPr>
        <w:rPr>
          <w:rFonts w:ascii="Calibri" w:hAnsi="Calibri" w:cs="Calibri"/>
          <w:b/>
          <w:bCs/>
          <w:sz w:val="26"/>
          <w:szCs w:val="26"/>
        </w:rPr>
      </w:pPr>
      <w:r>
        <w:rPr>
          <w:rFonts w:ascii="Calibri" w:hAnsi="Calibri" w:cs="Calibri"/>
          <w:b/>
          <w:bCs/>
          <w:sz w:val="26"/>
          <w:szCs w:val="26"/>
        </w:rPr>
        <w:t xml:space="preserve">The Secret </w:t>
      </w:r>
      <w:proofErr w:type="gramStart"/>
      <w:r>
        <w:rPr>
          <w:rFonts w:ascii="Calibri" w:hAnsi="Calibri" w:cs="Calibri"/>
          <w:b/>
          <w:bCs/>
          <w:sz w:val="26"/>
          <w:szCs w:val="26"/>
        </w:rPr>
        <w:t>To</w:t>
      </w:r>
      <w:proofErr w:type="gramEnd"/>
      <w:r>
        <w:rPr>
          <w:rFonts w:ascii="Calibri" w:hAnsi="Calibri" w:cs="Calibri"/>
          <w:b/>
          <w:bCs/>
          <w:sz w:val="26"/>
          <w:szCs w:val="26"/>
        </w:rPr>
        <w:t xml:space="preserve"> Spiritual Power</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6</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57422B">
        <w:rPr>
          <w:rFonts w:ascii="Calibri" w:hAnsi="Calibri" w:cs="Calibri"/>
          <w:b/>
          <w:bCs/>
          <w:sz w:val="26"/>
          <w:szCs w:val="26"/>
        </w:rPr>
        <w:t>8</w:t>
      </w:r>
      <w:r w:rsidR="00C01D01">
        <w:rPr>
          <w:rFonts w:ascii="Calibri" w:hAnsi="Calibri" w:cs="Calibri"/>
          <w:b/>
          <w:bCs/>
          <w:sz w:val="26"/>
          <w:szCs w:val="26"/>
        </w:rPr>
        <w:t>)</w:t>
      </w:r>
    </w:p>
    <w:p w14:paraId="156A3DE0" w14:textId="3513340F" w:rsidR="007A6325" w:rsidRPr="004B25B5" w:rsidRDefault="00AA5ED6" w:rsidP="009E4AB7">
      <w:pPr>
        <w:rPr>
          <w:rFonts w:ascii="Calibri" w:hAnsi="Calibri" w:cs="Calibri"/>
          <w:b/>
          <w:bCs/>
          <w:sz w:val="26"/>
          <w:szCs w:val="26"/>
        </w:rPr>
      </w:pPr>
      <w:r>
        <w:rPr>
          <w:rFonts w:ascii="Calibri" w:hAnsi="Calibri" w:cs="Calibri"/>
          <w:b/>
          <w:bCs/>
          <w:sz w:val="26"/>
          <w:szCs w:val="26"/>
        </w:rPr>
        <w:t>Mark 1:</w:t>
      </w:r>
      <w:r w:rsidR="00C62613">
        <w:rPr>
          <w:rFonts w:ascii="Calibri" w:hAnsi="Calibri" w:cs="Calibri"/>
          <w:b/>
          <w:bCs/>
          <w:sz w:val="26"/>
          <w:szCs w:val="26"/>
        </w:rPr>
        <w:t>35-39</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2F32AEBE" w14:textId="77777777" w:rsidR="00C62613" w:rsidRPr="00C62613" w:rsidRDefault="00C62613" w:rsidP="00C62613">
      <w:pPr>
        <w:spacing w:line="276" w:lineRule="auto"/>
        <w:rPr>
          <w:rFonts w:ascii="Calibri" w:hAnsi="Calibri"/>
          <w:i/>
          <w:iCs/>
        </w:rPr>
      </w:pPr>
      <w:r w:rsidRPr="00C62613">
        <w:rPr>
          <w:rFonts w:ascii="Calibri" w:hAnsi="Calibri"/>
          <w:i/>
          <w:iCs/>
        </w:rPr>
        <w:t>[Pastor is holding a smartphone in his hand.]</w:t>
      </w:r>
    </w:p>
    <w:p w14:paraId="466685FA" w14:textId="77777777" w:rsidR="00C62613" w:rsidRPr="00C62613" w:rsidRDefault="00C62613" w:rsidP="00C62613">
      <w:pPr>
        <w:spacing w:line="276" w:lineRule="auto"/>
        <w:rPr>
          <w:rFonts w:ascii="Calibri" w:hAnsi="Calibri"/>
        </w:rPr>
      </w:pPr>
    </w:p>
    <w:p w14:paraId="662EACEF" w14:textId="5F65E0B2" w:rsidR="00C62613" w:rsidRPr="00C62613" w:rsidRDefault="00C62613" w:rsidP="00C62613">
      <w:pPr>
        <w:spacing w:line="276" w:lineRule="auto"/>
        <w:rPr>
          <w:rFonts w:ascii="Calibri" w:hAnsi="Calibri"/>
        </w:rPr>
      </w:pPr>
      <w:r w:rsidRPr="00C62613">
        <w:rPr>
          <w:rFonts w:ascii="Calibri" w:hAnsi="Calibri"/>
        </w:rPr>
        <w:t>Do you ever struggle with feeling burdened, overwhelmed? Do you ever feel like the responsibilities that you have are way larger than the amount of time that you have to take care of them? Do you ever struggle taking your foot off the gas? Do you ever come home and expect to relax</w:t>
      </w:r>
      <w:r w:rsidR="00A738A1">
        <w:rPr>
          <w:rFonts w:ascii="Calibri" w:hAnsi="Calibri"/>
        </w:rPr>
        <w:t>,</w:t>
      </w:r>
      <w:r w:rsidRPr="00C62613">
        <w:rPr>
          <w:rFonts w:ascii="Calibri" w:hAnsi="Calibri"/>
        </w:rPr>
        <w:t xml:space="preserve"> </w:t>
      </w:r>
      <w:r w:rsidR="00A738A1">
        <w:rPr>
          <w:rFonts w:ascii="Calibri" w:hAnsi="Calibri"/>
        </w:rPr>
        <w:t>but</w:t>
      </w:r>
      <w:r w:rsidRPr="00C62613">
        <w:rPr>
          <w:rFonts w:ascii="Calibri" w:hAnsi="Calibri"/>
        </w:rPr>
        <w:t xml:space="preserve"> you find yourself working? </w:t>
      </w:r>
    </w:p>
    <w:p w14:paraId="27AD3E91" w14:textId="77777777" w:rsidR="00C62613" w:rsidRPr="00C62613" w:rsidRDefault="00C62613" w:rsidP="00C62613">
      <w:pPr>
        <w:spacing w:line="276" w:lineRule="auto"/>
        <w:rPr>
          <w:rFonts w:ascii="Calibri" w:hAnsi="Calibri"/>
        </w:rPr>
      </w:pPr>
    </w:p>
    <w:p w14:paraId="3C46102D" w14:textId="2122F1D0" w:rsidR="00C62613" w:rsidRPr="00C62613" w:rsidRDefault="00C62613" w:rsidP="00C62613">
      <w:pPr>
        <w:spacing w:line="276" w:lineRule="auto"/>
        <w:rPr>
          <w:rFonts w:ascii="Calibri" w:hAnsi="Calibri"/>
        </w:rPr>
      </w:pPr>
      <w:r w:rsidRPr="00C62613">
        <w:rPr>
          <w:rFonts w:ascii="Calibri" w:hAnsi="Calibri"/>
        </w:rPr>
        <w:t xml:space="preserve">One of the reasons I think this is a problem for so many of us is because we have one of these little things in our pocket. </w:t>
      </w:r>
      <w:r w:rsidRPr="00C62613">
        <w:rPr>
          <w:rFonts w:ascii="Calibri" w:hAnsi="Calibri"/>
          <w:i/>
          <w:iCs/>
        </w:rPr>
        <w:t>[Pastor holds up smartphone.]</w:t>
      </w:r>
      <w:r w:rsidRPr="00C62613">
        <w:rPr>
          <w:rFonts w:ascii="Calibri" w:hAnsi="Calibri"/>
        </w:rPr>
        <w:t xml:space="preserve"> Just think about it. The technology is a blessing and it's a curse too. I'm just looking here at my phone this morning. </w:t>
      </w:r>
      <w:r w:rsidR="00A738A1" w:rsidRPr="00C62613">
        <w:rPr>
          <w:rFonts w:ascii="Calibri" w:hAnsi="Calibri"/>
          <w:i/>
          <w:iCs/>
        </w:rPr>
        <w:t>[Pastor looks at smartphone</w:t>
      </w:r>
      <w:r w:rsidR="00A738A1">
        <w:rPr>
          <w:rFonts w:ascii="Calibri" w:hAnsi="Calibri"/>
          <w:i/>
          <w:iCs/>
        </w:rPr>
        <w:t>.</w:t>
      </w:r>
      <w:r w:rsidR="00A738A1" w:rsidRPr="00C62613">
        <w:rPr>
          <w:rFonts w:ascii="Calibri" w:hAnsi="Calibri"/>
          <w:i/>
          <w:iCs/>
        </w:rPr>
        <w:t xml:space="preserve">] </w:t>
      </w:r>
      <w:r w:rsidRPr="00C62613">
        <w:rPr>
          <w:rFonts w:ascii="Calibri" w:hAnsi="Calibri"/>
        </w:rPr>
        <w:t xml:space="preserve">On my phone, wherever I go, I can do online banking, listen to music, purchase things, book a flight, check the weather, check how many steps I've taken today, analyze the stock market, watch a YouTube video, check my calendar, see how my favorite sports teams are doing on the ESPN app, take pictures, look at pictures, get a ride through Uber, read a book, buy movie tickets, take notes, and a whole lot more. That's just a little overwhelming, isn't it? </w:t>
      </w:r>
      <w:r w:rsidR="00A738A1">
        <w:rPr>
          <w:rFonts w:ascii="Calibri" w:hAnsi="Calibri"/>
        </w:rPr>
        <w:t>T</w:t>
      </w:r>
      <w:r w:rsidRPr="00C62613">
        <w:rPr>
          <w:rFonts w:ascii="Calibri" w:hAnsi="Calibri"/>
        </w:rPr>
        <w:t xml:space="preserve">hink about all the things that you can do. </w:t>
      </w:r>
    </w:p>
    <w:p w14:paraId="66E75D78" w14:textId="77777777" w:rsidR="00C62613" w:rsidRPr="00C62613" w:rsidRDefault="00C62613" w:rsidP="00C62613">
      <w:pPr>
        <w:spacing w:line="276" w:lineRule="auto"/>
        <w:rPr>
          <w:rFonts w:ascii="Calibri" w:hAnsi="Calibri"/>
        </w:rPr>
      </w:pPr>
    </w:p>
    <w:p w14:paraId="54F9BD9A" w14:textId="77777777" w:rsidR="00C62613" w:rsidRPr="00C62613" w:rsidRDefault="00C62613" w:rsidP="00C62613">
      <w:pPr>
        <w:spacing w:line="276" w:lineRule="auto"/>
        <w:rPr>
          <w:rFonts w:ascii="Calibri" w:hAnsi="Calibri"/>
          <w:i/>
          <w:iCs/>
        </w:rPr>
      </w:pPr>
      <w:r w:rsidRPr="00C62613">
        <w:rPr>
          <w:rFonts w:ascii="Calibri" w:hAnsi="Calibri"/>
          <w:i/>
          <w:iCs/>
        </w:rPr>
        <w:t>[Pastor puts down smartphone.]</w:t>
      </w:r>
    </w:p>
    <w:p w14:paraId="0BEBA433" w14:textId="77777777" w:rsidR="00C62613" w:rsidRPr="00C62613" w:rsidRDefault="00C62613" w:rsidP="00C62613">
      <w:pPr>
        <w:spacing w:line="276" w:lineRule="auto"/>
        <w:rPr>
          <w:rFonts w:ascii="Calibri" w:hAnsi="Calibri"/>
        </w:rPr>
      </w:pPr>
    </w:p>
    <w:p w14:paraId="6A06F78A" w14:textId="77777777" w:rsidR="00C62613" w:rsidRPr="00C62613" w:rsidRDefault="00C62613" w:rsidP="00C62613">
      <w:pPr>
        <w:spacing w:line="276" w:lineRule="auto"/>
        <w:rPr>
          <w:rFonts w:ascii="Calibri" w:hAnsi="Calibri"/>
        </w:rPr>
      </w:pPr>
      <w:r w:rsidRPr="00C62613">
        <w:rPr>
          <w:rFonts w:ascii="Calibri" w:hAnsi="Calibri"/>
        </w:rPr>
        <w:t xml:space="preserve">Because we live in a world that is at our fingertips, we struggle with being tired. We struggle with being weary. We struggle with having the energy that we need to do the things that God has called us to do. </w:t>
      </w:r>
    </w:p>
    <w:p w14:paraId="2853601F" w14:textId="77777777" w:rsidR="00C62613" w:rsidRPr="00C62613" w:rsidRDefault="00C62613" w:rsidP="00C62613">
      <w:pPr>
        <w:spacing w:line="276" w:lineRule="auto"/>
        <w:rPr>
          <w:rFonts w:ascii="Calibri" w:hAnsi="Calibri"/>
        </w:rPr>
      </w:pPr>
    </w:p>
    <w:p w14:paraId="219B49D3" w14:textId="2E20A192" w:rsidR="00C62613" w:rsidRPr="00C62613" w:rsidRDefault="00C62613" w:rsidP="00C62613">
      <w:pPr>
        <w:spacing w:line="276" w:lineRule="auto"/>
        <w:rPr>
          <w:rFonts w:ascii="Calibri" w:hAnsi="Calibri"/>
        </w:rPr>
      </w:pPr>
      <w:r w:rsidRPr="00C62613">
        <w:rPr>
          <w:rFonts w:ascii="Calibri" w:hAnsi="Calibri"/>
        </w:rPr>
        <w:t>I want to share with you one principle today that I really believe could change your entire life. It's a principle that is contrarian. It kind of sounds like the opposite of what reality is. But if you could download this into your spirit, I believe that you would have more joy, more friendships (because you're more delightful to be around), you would actually be more productive, you would have more peace and more hope in your life, and God would do a lot more through you. You would actually become more productive</w:t>
      </w:r>
      <w:r w:rsidR="00A738A1">
        <w:rPr>
          <w:rFonts w:ascii="Calibri" w:hAnsi="Calibri"/>
        </w:rPr>
        <w:t xml:space="preserve"> </w:t>
      </w:r>
      <w:r w:rsidRPr="00C62613">
        <w:rPr>
          <w:rFonts w:ascii="Calibri" w:hAnsi="Calibri"/>
        </w:rPr>
        <w:t xml:space="preserve">than maybe you've ever been before. </w:t>
      </w:r>
    </w:p>
    <w:p w14:paraId="5D6BDED8" w14:textId="77777777" w:rsidR="00C62613" w:rsidRPr="00C62613" w:rsidRDefault="00C62613" w:rsidP="00C62613">
      <w:pPr>
        <w:spacing w:line="276" w:lineRule="auto"/>
        <w:rPr>
          <w:rFonts w:ascii="Calibri" w:hAnsi="Calibri"/>
        </w:rPr>
      </w:pPr>
    </w:p>
    <w:p w14:paraId="0E50F158" w14:textId="010BAC70" w:rsidR="00C62613" w:rsidRPr="00C62613" w:rsidRDefault="00C62613" w:rsidP="00C62613">
      <w:pPr>
        <w:spacing w:line="276" w:lineRule="auto"/>
        <w:rPr>
          <w:rFonts w:ascii="Calibri" w:hAnsi="Calibri"/>
        </w:rPr>
      </w:pPr>
      <w:r w:rsidRPr="00C62613">
        <w:rPr>
          <w:rFonts w:ascii="Calibri" w:hAnsi="Calibri"/>
        </w:rPr>
        <w:t>That one principle is found here in Mark 1:35. We’ve been in a series</w:t>
      </w:r>
      <w:r w:rsidR="00F33536">
        <w:rPr>
          <w:rFonts w:ascii="Calibri" w:hAnsi="Calibri"/>
        </w:rPr>
        <w:t>,</w:t>
      </w:r>
      <w:r w:rsidRPr="00C62613">
        <w:rPr>
          <w:rFonts w:ascii="Calibri" w:hAnsi="Calibri"/>
        </w:rPr>
        <w:t xml:space="preserve"> called “Walk This Way</w:t>
      </w:r>
      <w:r w:rsidR="00A738A1">
        <w:rPr>
          <w:rFonts w:ascii="Calibri" w:hAnsi="Calibri"/>
        </w:rPr>
        <w:t>.” W</w:t>
      </w:r>
      <w:r w:rsidRPr="00C62613">
        <w:rPr>
          <w:rFonts w:ascii="Calibri" w:hAnsi="Calibri"/>
        </w:rPr>
        <w:t xml:space="preserve">e've been talking about the Christian walk, the Christian journey, our own spiritual lives. Jesus models something that is so beautiful for us right here in Mark 1. </w:t>
      </w:r>
    </w:p>
    <w:p w14:paraId="52476D86" w14:textId="77777777" w:rsidR="00C62613" w:rsidRPr="00C62613" w:rsidRDefault="00C62613" w:rsidP="00C62613">
      <w:pPr>
        <w:spacing w:line="276" w:lineRule="auto"/>
        <w:rPr>
          <w:rFonts w:ascii="Calibri" w:hAnsi="Calibri"/>
        </w:rPr>
      </w:pPr>
    </w:p>
    <w:p w14:paraId="19417C22" w14:textId="77777777" w:rsidR="00C62613" w:rsidRPr="00C62613" w:rsidRDefault="00C62613" w:rsidP="00C62613">
      <w:pPr>
        <w:spacing w:line="276" w:lineRule="auto"/>
        <w:rPr>
          <w:rFonts w:ascii="Calibri" w:hAnsi="Calibri"/>
        </w:rPr>
      </w:pPr>
      <w:r w:rsidRPr="00C62613">
        <w:rPr>
          <w:rFonts w:ascii="Calibri" w:hAnsi="Calibri"/>
        </w:rPr>
        <w:t>“Very early in the morning, while it was still dark, he got up, went out, and made his way to a deserted place; and there he was praying. Simon and his companions searched for him, and when they found him they said, ‘Everyone is looking for you.’ And he said to them, ‘Let’s go on to the neighboring villages so that I may preach there too. This is why I have come.’ He went into all of Galilee, preaching in their synagogues and driving out demons” (Mark 1:35-39).</w:t>
      </w:r>
    </w:p>
    <w:p w14:paraId="0043DEA6" w14:textId="77777777" w:rsidR="00C62613" w:rsidRPr="00C62613" w:rsidRDefault="00C62613" w:rsidP="00C62613">
      <w:pPr>
        <w:spacing w:line="276" w:lineRule="auto"/>
        <w:rPr>
          <w:rFonts w:ascii="Calibri" w:hAnsi="Calibri"/>
        </w:rPr>
      </w:pPr>
    </w:p>
    <w:p w14:paraId="46C145EB" w14:textId="4392BEB4" w:rsidR="00C62613" w:rsidRPr="00C62613" w:rsidRDefault="00C62613" w:rsidP="00C62613">
      <w:pPr>
        <w:spacing w:line="276" w:lineRule="auto"/>
        <w:rPr>
          <w:rFonts w:ascii="Calibri" w:hAnsi="Calibri"/>
        </w:rPr>
      </w:pPr>
      <w:r w:rsidRPr="00C62613">
        <w:rPr>
          <w:rFonts w:ascii="Calibri" w:hAnsi="Calibri"/>
        </w:rPr>
        <w:t>Jesus has just come off of a record-setting day. In fact, in the preceding verses, Jesus has cast out demons, He's healed people. He's called some of His disciples, He got baptized, He taught in the synagogue, answered a lot of crazy people's questions, and probably did a lot more. Jesus gets up early the next morning to spend time with the Father. Most of the time when we've had a big day, we say, “I'm going to sleep late tomorrow.” Does that feel good sometimes? “I'm going to sleep in.” Jesus is so busy</w:t>
      </w:r>
      <w:r w:rsidR="00A738A1">
        <w:rPr>
          <w:rFonts w:ascii="Calibri" w:hAnsi="Calibri"/>
        </w:rPr>
        <w:t>,</w:t>
      </w:r>
      <w:r w:rsidRPr="00C62613">
        <w:rPr>
          <w:rFonts w:ascii="Calibri" w:hAnsi="Calibri"/>
        </w:rPr>
        <w:t xml:space="preserve"> though, He actually decides to get up really early in the morning. Notice it says there in verse 35, “Very early in the morning.” I don't know exactly what time that is, but I don't think that’s 7 o'clock. It's </w:t>
      </w:r>
      <w:r w:rsidRPr="00A738A1">
        <w:rPr>
          <w:rFonts w:ascii="Calibri" w:hAnsi="Calibri"/>
          <w:i/>
          <w:iCs/>
        </w:rPr>
        <w:t xml:space="preserve">very </w:t>
      </w:r>
      <w:r w:rsidRPr="00C62613">
        <w:rPr>
          <w:rFonts w:ascii="Calibri" w:hAnsi="Calibri"/>
        </w:rPr>
        <w:t>early in the morning. He spends time with the Father.</w:t>
      </w:r>
    </w:p>
    <w:p w14:paraId="7FA42A60" w14:textId="77777777" w:rsidR="00C62613" w:rsidRPr="00C62613" w:rsidRDefault="00C62613" w:rsidP="00C62613">
      <w:pPr>
        <w:spacing w:line="276" w:lineRule="auto"/>
        <w:rPr>
          <w:rFonts w:ascii="Calibri" w:hAnsi="Calibri"/>
        </w:rPr>
      </w:pPr>
    </w:p>
    <w:p w14:paraId="57FAA394" w14:textId="1247324B" w:rsidR="00C62613" w:rsidRPr="00C62613" w:rsidRDefault="00C62613" w:rsidP="00C62613">
      <w:pPr>
        <w:spacing w:line="276" w:lineRule="auto"/>
        <w:rPr>
          <w:rFonts w:ascii="Calibri" w:hAnsi="Calibri"/>
        </w:rPr>
      </w:pPr>
      <w:r w:rsidRPr="00C62613">
        <w:rPr>
          <w:rFonts w:ascii="Calibri" w:hAnsi="Calibri"/>
        </w:rPr>
        <w:t>The secret of Jesus' ministry was not all of the stuff that He did publicly. I think it's what He did privately. If you read the gospel of Luke, it chronicles the prayer life of Jesus. Let me give a few examples to you</w:t>
      </w:r>
      <w:r w:rsidR="00A738A1">
        <w:rPr>
          <w:rFonts w:ascii="Calibri" w:hAnsi="Calibri"/>
        </w:rPr>
        <w:t>.</w:t>
      </w:r>
    </w:p>
    <w:p w14:paraId="45624499" w14:textId="77777777" w:rsidR="00C62613" w:rsidRPr="00C62613" w:rsidRDefault="00C62613" w:rsidP="00C62613">
      <w:pPr>
        <w:spacing w:line="276" w:lineRule="auto"/>
        <w:rPr>
          <w:rFonts w:ascii="Calibri" w:hAnsi="Calibri"/>
        </w:rPr>
      </w:pPr>
    </w:p>
    <w:p w14:paraId="65EE87A2" w14:textId="4D4E41E0" w:rsidR="00C62613" w:rsidRPr="00C62613" w:rsidRDefault="00C62613" w:rsidP="00C62613">
      <w:pPr>
        <w:spacing w:line="276" w:lineRule="auto"/>
        <w:rPr>
          <w:rFonts w:ascii="Calibri" w:hAnsi="Calibri"/>
        </w:rPr>
      </w:pPr>
      <w:r w:rsidRPr="00C62613">
        <w:rPr>
          <w:rFonts w:ascii="Calibri" w:hAnsi="Calibri"/>
        </w:rPr>
        <w:t>In Luke 3:21, Jesus prays at His baptism. In Luke 5:16, it says, “He often withdrew to a desert place to pray.” In Luke 6:12, Jesus prays all night before He calls the disciples. Jesus knows this is a monumental decision. “I need the will of God done. I need clarity</w:t>
      </w:r>
      <w:r w:rsidR="00A738A1">
        <w:rPr>
          <w:rFonts w:ascii="Calibri" w:hAnsi="Calibri"/>
        </w:rPr>
        <w:t xml:space="preserve">.” </w:t>
      </w:r>
      <w:r w:rsidRPr="00C62613">
        <w:rPr>
          <w:rFonts w:ascii="Calibri" w:hAnsi="Calibri"/>
        </w:rPr>
        <w:t>He stays up all night praying so He'll know which ones to call as the Twelve. In Luke 9:18, Jesus prays in private and the disciples are with Him. In Luke 9:28-29, He goes up to a mountain to pray with James, John, and Peter. In Luke 11, He's praying in a certain place. The disciples saw the correlation between prayer and power and they said, “Jesus, teach us to pray.” That's when Jesus gave us the Lord's Prayer. In Luke 22, Jesus is praying in the Garden of Gethsemane, knowing that His arrest and His death is imminent.</w:t>
      </w:r>
    </w:p>
    <w:p w14:paraId="0AD63AD4" w14:textId="77777777" w:rsidR="00C62613" w:rsidRPr="00C62613" w:rsidRDefault="00C62613" w:rsidP="00C62613">
      <w:pPr>
        <w:spacing w:line="276" w:lineRule="auto"/>
        <w:rPr>
          <w:rFonts w:ascii="Calibri" w:hAnsi="Calibri"/>
        </w:rPr>
      </w:pPr>
    </w:p>
    <w:p w14:paraId="579B9CD9" w14:textId="35F856F9" w:rsidR="00C62613" w:rsidRPr="00C62613" w:rsidRDefault="00C62613" w:rsidP="00C62613">
      <w:pPr>
        <w:spacing w:line="276" w:lineRule="auto"/>
        <w:rPr>
          <w:rFonts w:ascii="Calibri" w:hAnsi="Calibri"/>
        </w:rPr>
      </w:pPr>
      <w:r w:rsidRPr="00C62613">
        <w:rPr>
          <w:rFonts w:ascii="Calibri" w:hAnsi="Calibri"/>
        </w:rPr>
        <w:t xml:space="preserve">You can say that Jesus was always praying. There's a correlation between the prayer life of Jesus and the power life of Jesus. In other words, what Jesus does intimately, what Jesus does privately is the power source that drives His entire ministry. I think that if we would begin to focus more on prayer, more on our devotional times, more on our private worship, we would be amazed at the transformation that would come out of our life. Our marriages would be brought together stronger. Our kids would be able to grow spiritually and grow closer to Christ. </w:t>
      </w:r>
      <w:r w:rsidRPr="00C62613">
        <w:rPr>
          <w:rFonts w:ascii="Calibri" w:hAnsi="Calibri"/>
        </w:rPr>
        <w:lastRenderedPageBreak/>
        <w:t>We would have more direction. We</w:t>
      </w:r>
      <w:r w:rsidR="00884532">
        <w:rPr>
          <w:rFonts w:ascii="Calibri" w:hAnsi="Calibri"/>
        </w:rPr>
        <w:t xml:space="preserve"> would</w:t>
      </w:r>
      <w:r w:rsidRPr="00C62613">
        <w:rPr>
          <w:rFonts w:ascii="Calibri" w:hAnsi="Calibri"/>
        </w:rPr>
        <w:t xml:space="preserve"> have more wisdom and discretion as to the choices that God is leading us to make. </w:t>
      </w:r>
    </w:p>
    <w:p w14:paraId="07DD15C4" w14:textId="77777777" w:rsidR="00C62613" w:rsidRPr="00C62613" w:rsidRDefault="00C62613" w:rsidP="00C62613">
      <w:pPr>
        <w:spacing w:line="276" w:lineRule="auto"/>
        <w:rPr>
          <w:rFonts w:ascii="Calibri" w:hAnsi="Calibri"/>
        </w:rPr>
      </w:pPr>
    </w:p>
    <w:p w14:paraId="4798A704" w14:textId="77777777" w:rsidR="00C62613" w:rsidRPr="00C62613" w:rsidRDefault="00C62613" w:rsidP="00C62613">
      <w:pPr>
        <w:spacing w:line="276" w:lineRule="auto"/>
        <w:rPr>
          <w:rFonts w:ascii="Calibri" w:hAnsi="Calibri"/>
        </w:rPr>
      </w:pPr>
      <w:r w:rsidRPr="00C62613">
        <w:rPr>
          <w:rFonts w:ascii="Calibri" w:hAnsi="Calibri"/>
        </w:rPr>
        <w:t xml:space="preserve">I want to give you four things today to help you develop a prayer life like Jesus. </w:t>
      </w:r>
    </w:p>
    <w:p w14:paraId="464C21BD" w14:textId="77777777" w:rsidR="00C62613" w:rsidRPr="00C62613" w:rsidRDefault="00C62613" w:rsidP="00C62613">
      <w:pPr>
        <w:spacing w:line="276" w:lineRule="auto"/>
        <w:rPr>
          <w:rFonts w:ascii="Calibri" w:hAnsi="Calibri"/>
        </w:rPr>
      </w:pPr>
    </w:p>
    <w:p w14:paraId="71B72EF7" w14:textId="77777777" w:rsidR="00C62613" w:rsidRPr="00C62613" w:rsidRDefault="00C62613" w:rsidP="00C62613">
      <w:pPr>
        <w:spacing w:line="276" w:lineRule="auto"/>
        <w:rPr>
          <w:rFonts w:ascii="Calibri" w:hAnsi="Calibri"/>
          <w:b/>
          <w:bCs/>
        </w:rPr>
      </w:pPr>
      <w:r w:rsidRPr="00C62613">
        <w:rPr>
          <w:rFonts w:ascii="Calibri" w:hAnsi="Calibri"/>
          <w:b/>
          <w:bCs/>
        </w:rPr>
        <w:t>1. Pick a place.</w:t>
      </w:r>
    </w:p>
    <w:p w14:paraId="1B91BBBC" w14:textId="77777777" w:rsidR="00C62613" w:rsidRPr="00C62613" w:rsidRDefault="00C62613" w:rsidP="00C62613">
      <w:pPr>
        <w:spacing w:line="276" w:lineRule="auto"/>
        <w:rPr>
          <w:rFonts w:ascii="Calibri" w:hAnsi="Calibri"/>
        </w:rPr>
      </w:pPr>
    </w:p>
    <w:p w14:paraId="40DBD478" w14:textId="77777777" w:rsidR="00C62613" w:rsidRPr="00C62613" w:rsidRDefault="00C62613" w:rsidP="00C62613">
      <w:pPr>
        <w:spacing w:line="276" w:lineRule="auto"/>
        <w:rPr>
          <w:rFonts w:ascii="Calibri" w:hAnsi="Calibri"/>
        </w:rPr>
      </w:pPr>
      <w:r w:rsidRPr="00C62613">
        <w:rPr>
          <w:rFonts w:ascii="Calibri" w:hAnsi="Calibri"/>
        </w:rPr>
        <w:t>“Very early in the morning, while it was still dark, he got up, went out, and made his way to a deserted place; and there he was praying” (Mark 1:35).</w:t>
      </w:r>
    </w:p>
    <w:p w14:paraId="4C72C9C6" w14:textId="77777777" w:rsidR="00C62613" w:rsidRPr="00C62613" w:rsidRDefault="00C62613" w:rsidP="00C62613">
      <w:pPr>
        <w:spacing w:line="276" w:lineRule="auto"/>
        <w:rPr>
          <w:rFonts w:ascii="Calibri" w:hAnsi="Calibri"/>
        </w:rPr>
      </w:pPr>
    </w:p>
    <w:p w14:paraId="6AB38406" w14:textId="3084BC4E" w:rsidR="00C62613" w:rsidRPr="00C62613" w:rsidRDefault="00C62613" w:rsidP="00C62613">
      <w:pPr>
        <w:spacing w:line="276" w:lineRule="auto"/>
        <w:rPr>
          <w:rFonts w:ascii="Calibri" w:hAnsi="Calibri"/>
        </w:rPr>
      </w:pPr>
      <w:r w:rsidRPr="00C62613">
        <w:rPr>
          <w:rFonts w:ascii="Calibri" w:hAnsi="Calibri"/>
        </w:rPr>
        <w:t>Jesus goes to a place. If you're going to have a devotional life, a prayer life, you have to have a place. It starts with a place. Jesus was at a deserted place. I don't know why He chose a deserted place, but I would imagine there was not a lot going on at the deserted place. It was in the middle of the night and there was nothing there. You know when there's nothing going on, that's a great time and a great place to pray. We</w:t>
      </w:r>
      <w:r w:rsidR="00884532">
        <w:rPr>
          <w:rFonts w:ascii="Calibri" w:hAnsi="Calibri"/>
        </w:rPr>
        <w:t>’ve got</w:t>
      </w:r>
      <w:r w:rsidRPr="00C62613">
        <w:rPr>
          <w:rFonts w:ascii="Calibri" w:hAnsi="Calibri"/>
        </w:rPr>
        <w:t xml:space="preserve"> to get away from the distractions and all the things that are going on. If you're going to have a prayer live, don't sit in front of your TV and look at the remote and think about the shows that you want to watch on Netflix. You</w:t>
      </w:r>
      <w:r w:rsidR="00884532">
        <w:rPr>
          <w:rFonts w:ascii="Calibri" w:hAnsi="Calibri"/>
        </w:rPr>
        <w:t>’ve</w:t>
      </w:r>
      <w:r w:rsidRPr="00C62613">
        <w:rPr>
          <w:rFonts w:ascii="Calibri" w:hAnsi="Calibri"/>
        </w:rPr>
        <w:t xml:space="preserve"> got to get into a place where you can meet with God. </w:t>
      </w:r>
    </w:p>
    <w:p w14:paraId="03DCC4E2" w14:textId="77777777" w:rsidR="00C62613" w:rsidRPr="00C62613" w:rsidRDefault="00C62613" w:rsidP="00C62613">
      <w:pPr>
        <w:spacing w:line="276" w:lineRule="auto"/>
        <w:rPr>
          <w:rFonts w:ascii="Calibri" w:hAnsi="Calibri"/>
        </w:rPr>
      </w:pPr>
    </w:p>
    <w:p w14:paraId="4779B864" w14:textId="77777777" w:rsidR="00C62613" w:rsidRPr="00C62613" w:rsidRDefault="00C62613" w:rsidP="00C62613">
      <w:pPr>
        <w:spacing w:line="276" w:lineRule="auto"/>
        <w:rPr>
          <w:rFonts w:ascii="Calibri" w:hAnsi="Calibri"/>
        </w:rPr>
      </w:pPr>
      <w:r w:rsidRPr="00C62613">
        <w:rPr>
          <w:rFonts w:ascii="Calibri" w:hAnsi="Calibri"/>
        </w:rPr>
        <w:t xml:space="preserve">Do you have that kind of place? Maybe it's in your basement. Maybe it's the corner of your bedroom. Maybe it's the living room. I love to pray in my study. In fact, I have a special chair that I sit in that I like to read the Bible and pray and talk to God. I really don't sit in that chair very much otherwise. It's kind of a special meet-with-God chair. Do you have a place? Maybe it's a place outside. Maybe it's in your backyard or on your patio, or maybe some other place. Do you have a place? </w:t>
      </w:r>
    </w:p>
    <w:p w14:paraId="23A3A733" w14:textId="77777777" w:rsidR="00C62613" w:rsidRPr="00C62613" w:rsidRDefault="00C62613" w:rsidP="00C62613">
      <w:pPr>
        <w:spacing w:line="276" w:lineRule="auto"/>
        <w:rPr>
          <w:rFonts w:ascii="Calibri" w:hAnsi="Calibri"/>
        </w:rPr>
      </w:pPr>
    </w:p>
    <w:p w14:paraId="58522552" w14:textId="77777777" w:rsidR="00C62613" w:rsidRPr="00C62613" w:rsidRDefault="00C62613" w:rsidP="00C62613">
      <w:pPr>
        <w:spacing w:line="276" w:lineRule="auto"/>
        <w:rPr>
          <w:rFonts w:ascii="Calibri" w:hAnsi="Calibri"/>
        </w:rPr>
      </w:pPr>
      <w:r w:rsidRPr="00C62613">
        <w:rPr>
          <w:rFonts w:ascii="Calibri" w:hAnsi="Calibri"/>
        </w:rPr>
        <w:t xml:space="preserve">When I was at the university, we had a chapel. I used to love to go there before classes and spend time with God. That was one of the coolest places I ever got to spend time with God. I loved that. That was a long time ago. Do you have a place? </w:t>
      </w:r>
    </w:p>
    <w:p w14:paraId="626E93CD" w14:textId="77777777" w:rsidR="00C62613" w:rsidRPr="00C62613" w:rsidRDefault="00C62613" w:rsidP="00C62613">
      <w:pPr>
        <w:spacing w:line="276" w:lineRule="auto"/>
        <w:rPr>
          <w:rFonts w:ascii="Calibri" w:hAnsi="Calibri"/>
        </w:rPr>
      </w:pPr>
    </w:p>
    <w:p w14:paraId="47291795" w14:textId="77777777" w:rsidR="00C62613" w:rsidRPr="00C62613" w:rsidRDefault="00C62613" w:rsidP="00C62613">
      <w:pPr>
        <w:spacing w:line="276" w:lineRule="auto"/>
        <w:rPr>
          <w:rFonts w:ascii="Calibri" w:hAnsi="Calibri"/>
        </w:rPr>
      </w:pPr>
      <w:r w:rsidRPr="00C62613">
        <w:rPr>
          <w:rFonts w:ascii="Calibri" w:hAnsi="Calibri"/>
        </w:rPr>
        <w:t>Jesus calls it the prayer closet.</w:t>
      </w:r>
    </w:p>
    <w:p w14:paraId="0E7A8F7D" w14:textId="77777777" w:rsidR="00C62613" w:rsidRPr="00C62613" w:rsidRDefault="00C62613" w:rsidP="00C62613">
      <w:pPr>
        <w:spacing w:line="276" w:lineRule="auto"/>
        <w:rPr>
          <w:rFonts w:ascii="Calibri" w:hAnsi="Calibri"/>
        </w:rPr>
      </w:pPr>
    </w:p>
    <w:p w14:paraId="0EDF7884" w14:textId="77777777" w:rsidR="00C62613" w:rsidRPr="00C62613" w:rsidRDefault="00C62613" w:rsidP="00C62613">
      <w:pPr>
        <w:spacing w:line="276" w:lineRule="auto"/>
        <w:rPr>
          <w:rFonts w:ascii="Calibri" w:hAnsi="Calibri"/>
        </w:rPr>
      </w:pPr>
      <w:r w:rsidRPr="00C62613">
        <w:rPr>
          <w:rFonts w:ascii="Calibri" w:hAnsi="Calibri"/>
        </w:rPr>
        <w:t xml:space="preserve">“But when you pray, go into your private room </w:t>
      </w:r>
      <w:r w:rsidRPr="00C62613">
        <w:rPr>
          <w:rFonts w:ascii="Calibri" w:hAnsi="Calibri"/>
          <w:i/>
          <w:iCs/>
        </w:rPr>
        <w:t>(another translation calls it the “prayer closet”)</w:t>
      </w:r>
      <w:r w:rsidRPr="00C62613">
        <w:rPr>
          <w:rFonts w:ascii="Calibri" w:hAnsi="Calibri"/>
        </w:rPr>
        <w:t xml:space="preserve">, shut your door, and pray to your Father who is in secret. And your </w:t>
      </w:r>
      <w:proofErr w:type="gramStart"/>
      <w:r w:rsidRPr="00C62613">
        <w:rPr>
          <w:rFonts w:ascii="Calibri" w:hAnsi="Calibri"/>
        </w:rPr>
        <w:t>Father</w:t>
      </w:r>
      <w:proofErr w:type="gramEnd"/>
      <w:r w:rsidRPr="00C62613">
        <w:rPr>
          <w:rFonts w:ascii="Calibri" w:hAnsi="Calibri"/>
        </w:rPr>
        <w:t xml:space="preserve"> who sees in secret will reward you” (Matthew 6:6).</w:t>
      </w:r>
    </w:p>
    <w:p w14:paraId="2E1F2C15" w14:textId="77777777" w:rsidR="00C62613" w:rsidRPr="00C62613" w:rsidRDefault="00C62613" w:rsidP="00C62613">
      <w:pPr>
        <w:spacing w:line="276" w:lineRule="auto"/>
        <w:rPr>
          <w:rFonts w:ascii="Calibri" w:hAnsi="Calibri"/>
        </w:rPr>
      </w:pPr>
    </w:p>
    <w:p w14:paraId="7CEAEA15" w14:textId="77777777" w:rsidR="00C62613" w:rsidRPr="00C62613" w:rsidRDefault="00C62613" w:rsidP="00C62613">
      <w:pPr>
        <w:spacing w:line="276" w:lineRule="auto"/>
        <w:rPr>
          <w:rFonts w:ascii="Calibri" w:hAnsi="Calibri"/>
        </w:rPr>
      </w:pPr>
      <w:r w:rsidRPr="00C62613">
        <w:rPr>
          <w:rFonts w:ascii="Calibri" w:hAnsi="Calibri"/>
        </w:rPr>
        <w:t xml:space="preserve">In other words, what you do in secret will be revealed before people. </w:t>
      </w:r>
    </w:p>
    <w:p w14:paraId="5B231A45" w14:textId="77777777" w:rsidR="00C62613" w:rsidRPr="00C62613" w:rsidRDefault="00C62613" w:rsidP="00C62613">
      <w:pPr>
        <w:spacing w:line="276" w:lineRule="auto"/>
        <w:rPr>
          <w:rFonts w:ascii="Calibri" w:hAnsi="Calibri"/>
        </w:rPr>
      </w:pPr>
    </w:p>
    <w:p w14:paraId="6CB39F9B" w14:textId="77777777" w:rsidR="00C62613" w:rsidRPr="00C62613" w:rsidRDefault="00C62613" w:rsidP="00C62613">
      <w:pPr>
        <w:spacing w:line="276" w:lineRule="auto"/>
        <w:rPr>
          <w:rFonts w:ascii="Calibri" w:hAnsi="Calibri"/>
        </w:rPr>
      </w:pPr>
      <w:r w:rsidRPr="00C62613">
        <w:rPr>
          <w:rFonts w:ascii="Calibri" w:hAnsi="Calibri"/>
        </w:rPr>
        <w:t xml:space="preserve">A lot of people want to be great. A lot of people want to be dynamic. A lot of people want to be successful. A lot of people want to be wise. Jesus gives us the prescription right here in Matthew 6. He says, “If you will be a person of prayer, if you will get alone with God, if you will get into the prayer closet, God will do amazing things in your life publicly.” We focus too much on our reputation, on what people think about us, on the exterior, on the veneer. Jesus said, “It starts with the heart and it starts with getting alone with God.” If we want to be lifted up and esteemed, it all begins in that private place of prayer. </w:t>
      </w:r>
    </w:p>
    <w:p w14:paraId="41FEF5A5" w14:textId="77777777" w:rsidR="00C62613" w:rsidRPr="00C62613" w:rsidRDefault="00C62613" w:rsidP="00C62613">
      <w:pPr>
        <w:spacing w:line="276" w:lineRule="auto"/>
        <w:rPr>
          <w:rFonts w:ascii="Calibri" w:hAnsi="Calibri"/>
        </w:rPr>
      </w:pPr>
    </w:p>
    <w:p w14:paraId="6D2289FD" w14:textId="77777777" w:rsidR="00C62613" w:rsidRPr="00C62613" w:rsidRDefault="00C62613" w:rsidP="00C62613">
      <w:pPr>
        <w:spacing w:line="276" w:lineRule="auto"/>
        <w:rPr>
          <w:rFonts w:ascii="Calibri" w:hAnsi="Calibri"/>
        </w:rPr>
      </w:pPr>
      <w:r w:rsidRPr="00C62613">
        <w:rPr>
          <w:rFonts w:ascii="Calibri" w:hAnsi="Calibri"/>
        </w:rPr>
        <w:t xml:space="preserve">“When you go to that private room, shut the door and pray. And the </w:t>
      </w:r>
      <w:proofErr w:type="gramStart"/>
      <w:r w:rsidRPr="00C62613">
        <w:rPr>
          <w:rFonts w:ascii="Calibri" w:hAnsi="Calibri"/>
        </w:rPr>
        <w:t>Father</w:t>
      </w:r>
      <w:proofErr w:type="gramEnd"/>
      <w:r w:rsidRPr="00C62613">
        <w:rPr>
          <w:rFonts w:ascii="Calibri" w:hAnsi="Calibri"/>
        </w:rPr>
        <w:t xml:space="preserve"> who sees you in secret will reward you” (Matthew 6:6). </w:t>
      </w:r>
    </w:p>
    <w:p w14:paraId="6114A0F3" w14:textId="77777777" w:rsidR="00C62613" w:rsidRPr="00C62613" w:rsidRDefault="00C62613" w:rsidP="00C62613">
      <w:pPr>
        <w:spacing w:line="276" w:lineRule="auto"/>
        <w:rPr>
          <w:rFonts w:ascii="Calibri" w:hAnsi="Calibri"/>
        </w:rPr>
      </w:pPr>
    </w:p>
    <w:p w14:paraId="6F6F75CC" w14:textId="77777777" w:rsidR="00C62613" w:rsidRPr="00C62613" w:rsidRDefault="00C62613" w:rsidP="00C62613">
      <w:pPr>
        <w:spacing w:line="276" w:lineRule="auto"/>
        <w:rPr>
          <w:rFonts w:ascii="Calibri" w:hAnsi="Calibri"/>
        </w:rPr>
      </w:pPr>
      <w:r w:rsidRPr="00C62613">
        <w:rPr>
          <w:rFonts w:ascii="Calibri" w:hAnsi="Calibri"/>
        </w:rPr>
        <w:t xml:space="preserve">What you do secretly, God will bless openly. </w:t>
      </w:r>
    </w:p>
    <w:p w14:paraId="2207060D" w14:textId="77777777" w:rsidR="00C62613" w:rsidRPr="00C62613" w:rsidRDefault="00C62613" w:rsidP="00C62613">
      <w:pPr>
        <w:spacing w:line="276" w:lineRule="auto"/>
        <w:rPr>
          <w:rFonts w:ascii="Calibri" w:hAnsi="Calibri"/>
        </w:rPr>
      </w:pPr>
    </w:p>
    <w:p w14:paraId="027FECC7" w14:textId="3650D060" w:rsidR="00C62613" w:rsidRPr="00C62613" w:rsidRDefault="00C62613" w:rsidP="00C62613">
      <w:pPr>
        <w:spacing w:line="276" w:lineRule="auto"/>
        <w:rPr>
          <w:rFonts w:ascii="Calibri" w:hAnsi="Calibri"/>
        </w:rPr>
      </w:pPr>
      <w:r w:rsidRPr="00C62613">
        <w:rPr>
          <w:rFonts w:ascii="Calibri" w:hAnsi="Calibri"/>
        </w:rPr>
        <w:t xml:space="preserve">There ought to be intentionality. We need a place to pray. We </w:t>
      </w:r>
      <w:r w:rsidR="00A738A1">
        <w:rPr>
          <w:rFonts w:ascii="Calibri" w:hAnsi="Calibri"/>
        </w:rPr>
        <w:t>go</w:t>
      </w:r>
      <w:r w:rsidRPr="00C62613">
        <w:rPr>
          <w:rFonts w:ascii="Calibri" w:hAnsi="Calibri"/>
        </w:rPr>
        <w:t xml:space="preserve"> to that place with a specific purpose in mind. </w:t>
      </w:r>
    </w:p>
    <w:p w14:paraId="00AB4FC9" w14:textId="77777777" w:rsidR="00C62613" w:rsidRPr="00C62613" w:rsidRDefault="00C62613" w:rsidP="00C62613">
      <w:pPr>
        <w:spacing w:line="276" w:lineRule="auto"/>
        <w:rPr>
          <w:rFonts w:ascii="Calibri" w:hAnsi="Calibri"/>
        </w:rPr>
      </w:pPr>
    </w:p>
    <w:p w14:paraId="47207C0E" w14:textId="47688A0E" w:rsidR="00C62613" w:rsidRPr="00C62613" w:rsidRDefault="00C62613" w:rsidP="00C62613">
      <w:pPr>
        <w:spacing w:line="276" w:lineRule="auto"/>
        <w:rPr>
          <w:rFonts w:ascii="Calibri" w:hAnsi="Calibri"/>
        </w:rPr>
      </w:pPr>
      <w:r w:rsidRPr="00C62613">
        <w:rPr>
          <w:rFonts w:ascii="Calibri" w:hAnsi="Calibri"/>
        </w:rPr>
        <w:t xml:space="preserve">Let me ask you. I want you to say it out loud with me. Don't be shy. When you go to the gym, what do you intend to do? </w:t>
      </w:r>
      <w:r w:rsidRPr="00C62613">
        <w:rPr>
          <w:rFonts w:ascii="Calibri" w:hAnsi="Calibri"/>
          <w:i/>
          <w:iCs/>
        </w:rPr>
        <w:t>[Congregation responds</w:t>
      </w:r>
      <w:r w:rsidR="00A738A1">
        <w:rPr>
          <w:rFonts w:ascii="Calibri" w:hAnsi="Calibri"/>
          <w:i/>
          <w:iCs/>
        </w:rPr>
        <w:t>,</w:t>
      </w:r>
      <w:r w:rsidRPr="00C62613">
        <w:rPr>
          <w:rFonts w:ascii="Calibri" w:hAnsi="Calibri"/>
          <w:i/>
          <w:iCs/>
        </w:rPr>
        <w:t xml:space="preserve"> “</w:t>
      </w:r>
      <w:r w:rsidR="00A738A1">
        <w:rPr>
          <w:rFonts w:ascii="Calibri" w:hAnsi="Calibri"/>
          <w:i/>
          <w:iCs/>
        </w:rPr>
        <w:t>W</w:t>
      </w:r>
      <w:r w:rsidRPr="00C62613">
        <w:rPr>
          <w:rFonts w:ascii="Calibri" w:hAnsi="Calibri"/>
          <w:i/>
          <w:iCs/>
        </w:rPr>
        <w:t xml:space="preserve">ork out.”] </w:t>
      </w:r>
      <w:r w:rsidRPr="00C62613">
        <w:rPr>
          <w:rFonts w:ascii="Calibri" w:hAnsi="Calibri"/>
        </w:rPr>
        <w:t xml:space="preserve">Hopefully. I do know some people that go to the gym to be social, but hopefully you want to get just a little bit sweaty. When you go to a restaurant, what do you anticipate doing? </w:t>
      </w:r>
      <w:r w:rsidRPr="00C62613">
        <w:rPr>
          <w:rFonts w:ascii="Calibri" w:hAnsi="Calibri"/>
          <w:i/>
          <w:iCs/>
        </w:rPr>
        <w:t>[Congregation responds</w:t>
      </w:r>
      <w:r w:rsidR="00A738A1">
        <w:rPr>
          <w:rFonts w:ascii="Calibri" w:hAnsi="Calibri"/>
          <w:i/>
          <w:iCs/>
        </w:rPr>
        <w:t>, “E</w:t>
      </w:r>
      <w:r w:rsidRPr="00C62613">
        <w:rPr>
          <w:rFonts w:ascii="Calibri" w:hAnsi="Calibri"/>
          <w:i/>
          <w:iCs/>
        </w:rPr>
        <w:t xml:space="preserve">at.”] </w:t>
      </w:r>
      <w:r w:rsidR="00884532">
        <w:rPr>
          <w:rFonts w:ascii="Calibri" w:hAnsi="Calibri"/>
        </w:rPr>
        <w:t>The</w:t>
      </w:r>
      <w:r w:rsidRPr="00C62613">
        <w:rPr>
          <w:rFonts w:ascii="Calibri" w:hAnsi="Calibri"/>
        </w:rPr>
        <w:t xml:space="preserve"> intention is to eat. If you go to the airport, what are you going there to do? </w:t>
      </w:r>
      <w:r w:rsidRPr="00C62613">
        <w:rPr>
          <w:rFonts w:ascii="Calibri" w:hAnsi="Calibri"/>
          <w:i/>
          <w:iCs/>
        </w:rPr>
        <w:t>[Congregation responds</w:t>
      </w:r>
      <w:r w:rsidR="00A738A1">
        <w:rPr>
          <w:rFonts w:ascii="Calibri" w:hAnsi="Calibri"/>
          <w:i/>
          <w:iCs/>
        </w:rPr>
        <w:t>, “F</w:t>
      </w:r>
      <w:r w:rsidRPr="00C62613">
        <w:rPr>
          <w:rFonts w:ascii="Calibri" w:hAnsi="Calibri"/>
          <w:i/>
          <w:iCs/>
        </w:rPr>
        <w:t>ly.”]</w:t>
      </w:r>
      <w:r w:rsidRPr="00C62613">
        <w:rPr>
          <w:rFonts w:ascii="Calibri" w:hAnsi="Calibri"/>
        </w:rPr>
        <w:t xml:space="preserve"> You're going to go somewhere</w:t>
      </w:r>
      <w:r w:rsidR="00884532">
        <w:rPr>
          <w:rFonts w:ascii="Calibri" w:hAnsi="Calibri"/>
        </w:rPr>
        <w:t>. Y</w:t>
      </w:r>
      <w:r w:rsidRPr="00C62613">
        <w:rPr>
          <w:rFonts w:ascii="Calibri" w:hAnsi="Calibri"/>
        </w:rPr>
        <w:t xml:space="preserve">ou're going to go on a trip. </w:t>
      </w:r>
    </w:p>
    <w:p w14:paraId="4444121A" w14:textId="77777777" w:rsidR="00C62613" w:rsidRPr="00C62613" w:rsidRDefault="00C62613" w:rsidP="00C62613">
      <w:pPr>
        <w:spacing w:line="276" w:lineRule="auto"/>
        <w:rPr>
          <w:rFonts w:ascii="Calibri" w:hAnsi="Calibri"/>
        </w:rPr>
      </w:pPr>
    </w:p>
    <w:p w14:paraId="02774132" w14:textId="0AE914B0" w:rsidR="00C62613" w:rsidRPr="00C62613" w:rsidRDefault="00A738A1" w:rsidP="00C62613">
      <w:pPr>
        <w:spacing w:line="276" w:lineRule="auto"/>
        <w:rPr>
          <w:rFonts w:ascii="Calibri" w:hAnsi="Calibri"/>
        </w:rPr>
      </w:pPr>
      <w:r>
        <w:rPr>
          <w:rFonts w:ascii="Calibri" w:hAnsi="Calibri"/>
        </w:rPr>
        <w:t>W</w:t>
      </w:r>
      <w:r w:rsidR="00C62613" w:rsidRPr="00C62613">
        <w:rPr>
          <w:rFonts w:ascii="Calibri" w:hAnsi="Calibri"/>
        </w:rPr>
        <w:t xml:space="preserve">hen you have a place that you meet with God, you have an intentionality about going there. You're going to meet with God with the intention that you're going to hear from Him, you're going to talk to Him, and your life is going to be touched and empowered by the Lord. </w:t>
      </w:r>
      <w:r w:rsidR="00884532">
        <w:rPr>
          <w:rFonts w:ascii="Calibri" w:hAnsi="Calibri"/>
        </w:rPr>
        <w:t>T</w:t>
      </w:r>
      <w:r w:rsidR="00C62613" w:rsidRPr="00C62613">
        <w:rPr>
          <w:rFonts w:ascii="Calibri" w:hAnsi="Calibri"/>
        </w:rPr>
        <w:t>here's an intentionality.</w:t>
      </w:r>
    </w:p>
    <w:p w14:paraId="340CD529" w14:textId="77777777" w:rsidR="00C62613" w:rsidRPr="00C62613" w:rsidRDefault="00C62613" w:rsidP="00C62613">
      <w:pPr>
        <w:spacing w:line="276" w:lineRule="auto"/>
        <w:rPr>
          <w:rFonts w:ascii="Calibri" w:hAnsi="Calibri"/>
        </w:rPr>
      </w:pPr>
    </w:p>
    <w:p w14:paraId="758D7B2B" w14:textId="77777777" w:rsidR="00182CAB" w:rsidRDefault="00C62613" w:rsidP="00C62613">
      <w:pPr>
        <w:spacing w:line="276" w:lineRule="auto"/>
        <w:rPr>
          <w:rFonts w:ascii="Calibri" w:hAnsi="Calibri"/>
        </w:rPr>
      </w:pPr>
      <w:r w:rsidRPr="00C62613">
        <w:rPr>
          <w:rFonts w:ascii="Calibri" w:hAnsi="Calibri"/>
        </w:rPr>
        <w:t xml:space="preserve">There's also an intimacy that's there when you get with God. </w:t>
      </w:r>
    </w:p>
    <w:p w14:paraId="56A54A78" w14:textId="77777777" w:rsidR="00182CAB" w:rsidRDefault="00182CAB" w:rsidP="00C62613">
      <w:pPr>
        <w:spacing w:line="276" w:lineRule="auto"/>
        <w:rPr>
          <w:rFonts w:ascii="Calibri" w:hAnsi="Calibri"/>
        </w:rPr>
      </w:pPr>
    </w:p>
    <w:p w14:paraId="7A3CC0AF" w14:textId="00D9C663" w:rsidR="00182CAB" w:rsidRDefault="00C62613" w:rsidP="00C62613">
      <w:pPr>
        <w:spacing w:line="276" w:lineRule="auto"/>
        <w:rPr>
          <w:rFonts w:ascii="Calibri" w:hAnsi="Calibri"/>
        </w:rPr>
      </w:pPr>
      <w:r w:rsidRPr="00C62613">
        <w:rPr>
          <w:rFonts w:ascii="Calibri" w:hAnsi="Calibri"/>
        </w:rPr>
        <w:t>I was thinking about that this week</w:t>
      </w:r>
      <w:r w:rsidR="00A738A1">
        <w:rPr>
          <w:rFonts w:ascii="Calibri" w:hAnsi="Calibri"/>
        </w:rPr>
        <w:t>. W</w:t>
      </w:r>
      <w:r w:rsidRPr="00C62613">
        <w:rPr>
          <w:rFonts w:ascii="Calibri" w:hAnsi="Calibri"/>
        </w:rPr>
        <w:t xml:space="preserve">hen Gena and I travel, there's certain restaurants, coffee shops, hotels, places that I only take my wife. I love my kids, but they're not invited. When I’m with the kids, we’ll go to Chick-fil-A. When I'm with my wife, we go to some other places. We have special places. We have special routines because there's an intimacy. Whenever I think about spending time with my wife, I think about some of those places. There is an intimacy that's there. </w:t>
      </w:r>
    </w:p>
    <w:p w14:paraId="5FEB46AD" w14:textId="77777777" w:rsidR="00182CAB" w:rsidRDefault="00182CAB" w:rsidP="00C62613">
      <w:pPr>
        <w:spacing w:line="276" w:lineRule="auto"/>
        <w:rPr>
          <w:rFonts w:ascii="Calibri" w:hAnsi="Calibri"/>
        </w:rPr>
      </w:pPr>
    </w:p>
    <w:p w14:paraId="7F6B1ED0" w14:textId="07B9046C" w:rsidR="00C62613" w:rsidRPr="00C62613" w:rsidRDefault="00C62613" w:rsidP="00C62613">
      <w:pPr>
        <w:spacing w:line="276" w:lineRule="auto"/>
        <w:rPr>
          <w:rFonts w:ascii="Calibri" w:hAnsi="Calibri"/>
        </w:rPr>
      </w:pPr>
      <w:r w:rsidRPr="00C62613">
        <w:rPr>
          <w:rFonts w:ascii="Calibri" w:hAnsi="Calibri"/>
        </w:rPr>
        <w:t xml:space="preserve">When we have a place that is designated to meet with God, there develops an intimacy with Him. That place is special because that's where I meet with God. It's a beautiful thing. There's also a privacy that's there. Hopefully that place that you meet with God, there's not a hundred people screaming all around you. You want to have that place. </w:t>
      </w:r>
    </w:p>
    <w:p w14:paraId="4B8A0BFF" w14:textId="77777777" w:rsidR="00C62613" w:rsidRPr="00C62613" w:rsidRDefault="00C62613" w:rsidP="00C62613">
      <w:pPr>
        <w:spacing w:line="276" w:lineRule="auto"/>
        <w:rPr>
          <w:rFonts w:ascii="Calibri" w:hAnsi="Calibri"/>
        </w:rPr>
      </w:pPr>
    </w:p>
    <w:p w14:paraId="09FB1EEA" w14:textId="4E0492BF" w:rsidR="00C62613" w:rsidRPr="00C62613" w:rsidRDefault="00C62613" w:rsidP="00C62613">
      <w:pPr>
        <w:spacing w:line="276" w:lineRule="auto"/>
        <w:rPr>
          <w:rFonts w:ascii="Calibri" w:hAnsi="Calibri"/>
        </w:rPr>
      </w:pPr>
      <w:r w:rsidRPr="00C62613">
        <w:rPr>
          <w:rFonts w:ascii="Calibri" w:hAnsi="Calibri"/>
        </w:rPr>
        <w:t xml:space="preserve">Jesus goes in the middle of the night, I think not because He didn't want to sleep, but because He knew that if He was going to get alone with God, He had to get away from people. He had to go to that deserted place. He didn't go to the market to meet with the Father. He went to the deserted place because He knew He needed privacy. When we have privacy with God, God will do </w:t>
      </w:r>
      <w:r w:rsidR="00182CAB">
        <w:rPr>
          <w:rFonts w:ascii="Calibri" w:hAnsi="Calibri"/>
        </w:rPr>
        <w:t>H</w:t>
      </w:r>
      <w:r w:rsidRPr="00C62613">
        <w:rPr>
          <w:rFonts w:ascii="Calibri" w:hAnsi="Calibri"/>
        </w:rPr>
        <w:t xml:space="preserve">is greatest work in our lives. We start by picking a place. </w:t>
      </w:r>
    </w:p>
    <w:p w14:paraId="01DDB25B" w14:textId="77777777" w:rsidR="00C62613" w:rsidRPr="00C62613" w:rsidRDefault="00C62613" w:rsidP="00C62613">
      <w:pPr>
        <w:spacing w:line="276" w:lineRule="auto"/>
        <w:rPr>
          <w:rFonts w:ascii="Calibri" w:hAnsi="Calibri"/>
        </w:rPr>
      </w:pPr>
    </w:p>
    <w:p w14:paraId="310FFB24" w14:textId="3562C9F3" w:rsidR="00C62613" w:rsidRPr="00C62613" w:rsidRDefault="00C62613" w:rsidP="00C62613">
      <w:pPr>
        <w:spacing w:line="276" w:lineRule="auto"/>
        <w:rPr>
          <w:rFonts w:ascii="Calibri" w:hAnsi="Calibri"/>
        </w:rPr>
      </w:pPr>
      <w:r w:rsidRPr="00C62613">
        <w:rPr>
          <w:rFonts w:ascii="Calibri" w:hAnsi="Calibri"/>
        </w:rPr>
        <w:t xml:space="preserve">The </w:t>
      </w:r>
      <w:r w:rsidR="00884532">
        <w:rPr>
          <w:rFonts w:ascii="Calibri" w:hAnsi="Calibri"/>
        </w:rPr>
        <w:t>S</w:t>
      </w:r>
      <w:r w:rsidRPr="00C62613">
        <w:rPr>
          <w:rFonts w:ascii="Calibri" w:hAnsi="Calibri"/>
        </w:rPr>
        <w:t>cripture gives us another example from the ministry of Jesus. Not only do we pick a place, we:</w:t>
      </w:r>
    </w:p>
    <w:p w14:paraId="4D2262C1" w14:textId="77777777" w:rsidR="00C62613" w:rsidRPr="00C62613" w:rsidRDefault="00C62613" w:rsidP="00C62613">
      <w:pPr>
        <w:spacing w:line="276" w:lineRule="auto"/>
        <w:rPr>
          <w:rFonts w:ascii="Calibri" w:hAnsi="Calibri"/>
        </w:rPr>
      </w:pPr>
    </w:p>
    <w:p w14:paraId="3B336C51" w14:textId="77777777" w:rsidR="00C62613" w:rsidRPr="00C62613" w:rsidRDefault="00C62613" w:rsidP="00C62613">
      <w:pPr>
        <w:spacing w:line="276" w:lineRule="auto"/>
        <w:rPr>
          <w:rFonts w:ascii="Calibri" w:hAnsi="Calibri"/>
          <w:b/>
          <w:bCs/>
        </w:rPr>
      </w:pPr>
      <w:r w:rsidRPr="00C62613">
        <w:rPr>
          <w:rFonts w:ascii="Calibri" w:hAnsi="Calibri"/>
          <w:b/>
          <w:bCs/>
        </w:rPr>
        <w:t>2. Set a time.</w:t>
      </w:r>
    </w:p>
    <w:p w14:paraId="3ECF2FF9" w14:textId="77777777" w:rsidR="00C62613" w:rsidRPr="00C62613" w:rsidRDefault="00C62613" w:rsidP="00C62613">
      <w:pPr>
        <w:spacing w:line="276" w:lineRule="auto"/>
        <w:rPr>
          <w:rFonts w:ascii="Calibri" w:hAnsi="Calibri"/>
        </w:rPr>
      </w:pPr>
    </w:p>
    <w:p w14:paraId="2D70476A" w14:textId="6B05CB02" w:rsidR="00C62613" w:rsidRPr="00C62613" w:rsidRDefault="00C62613" w:rsidP="00C62613">
      <w:pPr>
        <w:spacing w:line="276" w:lineRule="auto"/>
        <w:rPr>
          <w:rFonts w:ascii="Calibri" w:hAnsi="Calibri"/>
        </w:rPr>
      </w:pPr>
      <w:r w:rsidRPr="00C62613">
        <w:rPr>
          <w:rFonts w:ascii="Calibri" w:hAnsi="Calibri"/>
        </w:rPr>
        <w:t xml:space="preserve">Jesus is praying very early in the morning. </w:t>
      </w:r>
      <w:r w:rsidR="00182CAB">
        <w:rPr>
          <w:rFonts w:ascii="Calibri" w:hAnsi="Calibri"/>
        </w:rPr>
        <w:t>In</w:t>
      </w:r>
      <w:r w:rsidRPr="00C62613">
        <w:rPr>
          <w:rFonts w:ascii="Calibri" w:hAnsi="Calibri"/>
        </w:rPr>
        <w:t xml:space="preserve"> </w:t>
      </w:r>
      <w:r w:rsidR="00182CAB">
        <w:rPr>
          <w:rFonts w:ascii="Calibri" w:hAnsi="Calibri"/>
        </w:rPr>
        <w:t>Mark 1:</w:t>
      </w:r>
      <w:r w:rsidRPr="00C62613">
        <w:rPr>
          <w:rFonts w:ascii="Calibri" w:hAnsi="Calibri"/>
        </w:rPr>
        <w:t>35</w:t>
      </w:r>
      <w:r w:rsidR="00182CAB">
        <w:rPr>
          <w:rFonts w:ascii="Calibri" w:hAnsi="Calibri"/>
        </w:rPr>
        <w:t xml:space="preserve"> it</w:t>
      </w:r>
      <w:r w:rsidRPr="00C62613">
        <w:rPr>
          <w:rFonts w:ascii="Calibri" w:hAnsi="Calibri"/>
        </w:rPr>
        <w:t xml:space="preserve"> describes His time as “early in the morning.”</w:t>
      </w:r>
    </w:p>
    <w:p w14:paraId="47706CD2" w14:textId="77777777" w:rsidR="00C62613" w:rsidRPr="00C62613" w:rsidRDefault="00C62613" w:rsidP="00C62613">
      <w:pPr>
        <w:spacing w:line="276" w:lineRule="auto"/>
        <w:rPr>
          <w:rFonts w:ascii="Calibri" w:hAnsi="Calibri"/>
        </w:rPr>
      </w:pPr>
    </w:p>
    <w:p w14:paraId="3F0BA0C9" w14:textId="77777777" w:rsidR="00C62613" w:rsidRPr="00C62613" w:rsidRDefault="00C62613" w:rsidP="00C62613">
      <w:pPr>
        <w:spacing w:line="276" w:lineRule="auto"/>
        <w:rPr>
          <w:rFonts w:ascii="Calibri" w:hAnsi="Calibri"/>
        </w:rPr>
      </w:pPr>
      <w:r w:rsidRPr="00C62613">
        <w:rPr>
          <w:rFonts w:ascii="Calibri" w:hAnsi="Calibri"/>
        </w:rPr>
        <w:t xml:space="preserve">I think anytime that we spend with God is always great and always good. But there is something special about meeting with God first. I want to give you a couple of thoughts today that I hope will inspire you to get up in the morning and to meet with God before you meet with anybody else. </w:t>
      </w:r>
    </w:p>
    <w:p w14:paraId="3C241975" w14:textId="77777777" w:rsidR="00C62613" w:rsidRPr="00C62613" w:rsidRDefault="00C62613" w:rsidP="00C62613">
      <w:pPr>
        <w:spacing w:line="276" w:lineRule="auto"/>
        <w:rPr>
          <w:rFonts w:ascii="Calibri" w:hAnsi="Calibri"/>
        </w:rPr>
      </w:pPr>
    </w:p>
    <w:p w14:paraId="4FF1808F" w14:textId="77777777" w:rsidR="00C62613" w:rsidRPr="00C62613" w:rsidRDefault="00C62613" w:rsidP="00C62613">
      <w:pPr>
        <w:spacing w:line="276" w:lineRule="auto"/>
        <w:rPr>
          <w:rFonts w:ascii="Calibri" w:hAnsi="Calibri"/>
        </w:rPr>
      </w:pPr>
      <w:r w:rsidRPr="00C62613">
        <w:rPr>
          <w:rFonts w:ascii="Calibri" w:hAnsi="Calibri"/>
        </w:rPr>
        <w:t xml:space="preserve">I love to say this: Meet with God before you meet with the world. Before you meet with all those crazy people at the office, you need to spend some time with Jesus. Before you get with all those people that you're thinking about strangling, you need prayer, you need the Lord. We need to get with God before we get with everybody else. It sets the pace and sets the course of your day. </w:t>
      </w:r>
    </w:p>
    <w:p w14:paraId="7EDDCCBB" w14:textId="77777777" w:rsidR="00C62613" w:rsidRPr="00C62613" w:rsidRDefault="00C62613" w:rsidP="00C62613">
      <w:pPr>
        <w:spacing w:line="276" w:lineRule="auto"/>
        <w:rPr>
          <w:rFonts w:ascii="Calibri" w:hAnsi="Calibri"/>
        </w:rPr>
      </w:pPr>
    </w:p>
    <w:p w14:paraId="1E041986" w14:textId="77777777" w:rsidR="00C62613" w:rsidRPr="00C62613" w:rsidRDefault="00C62613" w:rsidP="00C62613">
      <w:pPr>
        <w:spacing w:line="276" w:lineRule="auto"/>
        <w:rPr>
          <w:rFonts w:ascii="Calibri" w:hAnsi="Calibri"/>
        </w:rPr>
      </w:pPr>
      <w:r w:rsidRPr="00C62613">
        <w:rPr>
          <w:rFonts w:ascii="Calibri" w:hAnsi="Calibri"/>
        </w:rPr>
        <w:t xml:space="preserve">Jesus is modeling this. Jesus knows He has a big day that's coming up. He gets up extra early to spend time with God. </w:t>
      </w:r>
    </w:p>
    <w:p w14:paraId="1E53D943" w14:textId="77777777" w:rsidR="00C62613" w:rsidRPr="00C62613" w:rsidRDefault="00C62613" w:rsidP="00C62613">
      <w:pPr>
        <w:spacing w:line="276" w:lineRule="auto"/>
        <w:rPr>
          <w:rFonts w:ascii="Calibri" w:hAnsi="Calibri"/>
        </w:rPr>
      </w:pPr>
    </w:p>
    <w:p w14:paraId="11C29FEE" w14:textId="4A2DEB35" w:rsidR="00C62613" w:rsidRPr="00C62613" w:rsidRDefault="00C62613" w:rsidP="00C62613">
      <w:pPr>
        <w:spacing w:line="276" w:lineRule="auto"/>
        <w:rPr>
          <w:rFonts w:ascii="Calibri" w:hAnsi="Calibri"/>
        </w:rPr>
      </w:pPr>
      <w:r w:rsidRPr="00C62613">
        <w:rPr>
          <w:rFonts w:ascii="Calibri" w:hAnsi="Calibri"/>
        </w:rPr>
        <w:t xml:space="preserve">Put it on your schedule. Put it on your calendar. When you get up early in the morning, there is less going on. I know some of you go to work early and you </w:t>
      </w:r>
      <w:r w:rsidR="00182CAB">
        <w:rPr>
          <w:rFonts w:ascii="Calibri" w:hAnsi="Calibri"/>
        </w:rPr>
        <w:t>have</w:t>
      </w:r>
      <w:r w:rsidRPr="00C62613">
        <w:rPr>
          <w:rFonts w:ascii="Calibri" w:hAnsi="Calibri"/>
        </w:rPr>
        <w:t xml:space="preserve"> early mornings, and you're like, “You don't know my meetings.” I understand. I get it. When you got one of these </w:t>
      </w:r>
      <w:r w:rsidRPr="00C62613">
        <w:rPr>
          <w:rFonts w:ascii="Calibri" w:hAnsi="Calibri"/>
          <w:i/>
          <w:iCs/>
        </w:rPr>
        <w:t xml:space="preserve">[Pastor </w:t>
      </w:r>
      <w:r w:rsidRPr="00C62613">
        <w:rPr>
          <w:rFonts w:ascii="Calibri" w:hAnsi="Calibri"/>
          <w:i/>
          <w:iCs/>
        </w:rPr>
        <w:lastRenderedPageBreak/>
        <w:t>holds up smartphone, then puts it down]</w:t>
      </w:r>
      <w:r w:rsidRPr="00C62613">
        <w:rPr>
          <w:rFonts w:ascii="Calibri" w:hAnsi="Calibri"/>
        </w:rPr>
        <w:t xml:space="preserve"> you're only a text away. But there is less going on early in the morning than there is when the day gets going. </w:t>
      </w:r>
      <w:r w:rsidR="00182CAB">
        <w:rPr>
          <w:rFonts w:ascii="Calibri" w:hAnsi="Calibri"/>
        </w:rPr>
        <w:t>If</w:t>
      </w:r>
      <w:r w:rsidRPr="00C62613">
        <w:rPr>
          <w:rFonts w:ascii="Calibri" w:hAnsi="Calibri"/>
        </w:rPr>
        <w:t xml:space="preserve"> you're going to turn this thing off </w:t>
      </w:r>
      <w:r w:rsidRPr="00C62613">
        <w:rPr>
          <w:rFonts w:ascii="Calibri" w:hAnsi="Calibri"/>
          <w:i/>
          <w:iCs/>
        </w:rPr>
        <w:t>[Pastor holds up smartphone]</w:t>
      </w:r>
      <w:r w:rsidRPr="00C62613">
        <w:rPr>
          <w:rFonts w:ascii="Calibri" w:hAnsi="Calibri"/>
        </w:rPr>
        <w:t xml:space="preserve"> or you're going to distance yourself </w:t>
      </w:r>
      <w:r w:rsidRPr="00C62613">
        <w:rPr>
          <w:rFonts w:ascii="Calibri" w:hAnsi="Calibri"/>
          <w:i/>
          <w:iCs/>
        </w:rPr>
        <w:t xml:space="preserve">[Pastor puts down smartphone] </w:t>
      </w:r>
      <w:r w:rsidRPr="00C62613">
        <w:rPr>
          <w:rFonts w:ascii="Calibri" w:hAnsi="Calibri"/>
        </w:rPr>
        <w:t xml:space="preserve">from this </w:t>
      </w:r>
      <w:r w:rsidRPr="00C62613">
        <w:rPr>
          <w:rFonts w:ascii="Calibri" w:hAnsi="Calibri"/>
          <w:i/>
          <w:iCs/>
        </w:rPr>
        <w:t>[Pastor points to smartphone]</w:t>
      </w:r>
      <w:r w:rsidR="00182CAB">
        <w:rPr>
          <w:rFonts w:ascii="Calibri" w:hAnsi="Calibri"/>
        </w:rPr>
        <w:t>,</w:t>
      </w:r>
      <w:r w:rsidRPr="00C62613">
        <w:rPr>
          <w:rFonts w:ascii="Calibri" w:hAnsi="Calibri"/>
        </w:rPr>
        <w:t xml:space="preserve"> early in the morning is always the best time to do it. I realize you may not be a morning person, but if you get in the routine and habit of meeting with God, it will grip your heart and you might be surprised at some of the changes in your schedule that you might make. </w:t>
      </w:r>
    </w:p>
    <w:p w14:paraId="727E36F6" w14:textId="77777777" w:rsidR="00C62613" w:rsidRPr="00C62613" w:rsidRDefault="00C62613" w:rsidP="00C62613">
      <w:pPr>
        <w:spacing w:line="276" w:lineRule="auto"/>
        <w:rPr>
          <w:rFonts w:ascii="Calibri" w:hAnsi="Calibri"/>
        </w:rPr>
      </w:pPr>
    </w:p>
    <w:p w14:paraId="6F0F82D6" w14:textId="53B99E22" w:rsidR="00C62613" w:rsidRPr="00C62613" w:rsidRDefault="00C62613" w:rsidP="00C62613">
      <w:pPr>
        <w:spacing w:line="276" w:lineRule="auto"/>
        <w:rPr>
          <w:rFonts w:ascii="Calibri" w:hAnsi="Calibri"/>
        </w:rPr>
      </w:pPr>
      <w:r w:rsidRPr="00C62613">
        <w:rPr>
          <w:rFonts w:ascii="Calibri" w:hAnsi="Calibri"/>
        </w:rPr>
        <w:t>We meet with God before we meet with the world</w:t>
      </w:r>
      <w:r w:rsidR="00182CAB">
        <w:rPr>
          <w:rFonts w:ascii="Calibri" w:hAnsi="Calibri"/>
        </w:rPr>
        <w:t>. W</w:t>
      </w:r>
      <w:r w:rsidRPr="00C62613">
        <w:rPr>
          <w:rFonts w:ascii="Calibri" w:hAnsi="Calibri"/>
        </w:rPr>
        <w:t>e put it on our calendar because we know that once the day gets cranking, it's really hard to refocus. It's really hard to read scripture and pray when you're getting ten emails and your phone</w:t>
      </w:r>
      <w:r w:rsidR="00182CAB">
        <w:rPr>
          <w:rFonts w:ascii="Calibri" w:hAnsi="Calibri"/>
        </w:rPr>
        <w:t xml:space="preserve"> i</w:t>
      </w:r>
      <w:r w:rsidRPr="00C62613">
        <w:rPr>
          <w:rFonts w:ascii="Calibri" w:hAnsi="Calibri"/>
        </w:rPr>
        <w:t xml:space="preserve">s blowing up. We do that in the morning. When we do that, we get with God. </w:t>
      </w:r>
    </w:p>
    <w:p w14:paraId="411B352B" w14:textId="77777777" w:rsidR="00C62613" w:rsidRPr="00C62613" w:rsidRDefault="00C62613" w:rsidP="00C62613">
      <w:pPr>
        <w:spacing w:line="276" w:lineRule="auto"/>
        <w:rPr>
          <w:rFonts w:ascii="Calibri" w:hAnsi="Calibri"/>
        </w:rPr>
      </w:pPr>
    </w:p>
    <w:p w14:paraId="4BD37BFA" w14:textId="1D62A7B2" w:rsidR="00C62613" w:rsidRPr="00C62613" w:rsidRDefault="00C62613" w:rsidP="00C62613">
      <w:pPr>
        <w:spacing w:line="276" w:lineRule="auto"/>
        <w:rPr>
          <w:rFonts w:ascii="Calibri" w:hAnsi="Calibri"/>
        </w:rPr>
      </w:pPr>
      <w:r w:rsidRPr="00C62613">
        <w:rPr>
          <w:rFonts w:ascii="Calibri" w:hAnsi="Calibri"/>
        </w:rPr>
        <w:t xml:space="preserve">This is what we call in theological terms “the priesthood of the believer.” That is a really fancy way of saying that people can have direct access to God through the </w:t>
      </w:r>
      <w:r w:rsidR="00182CAB">
        <w:rPr>
          <w:rFonts w:ascii="Calibri" w:hAnsi="Calibri"/>
        </w:rPr>
        <w:t>P</w:t>
      </w:r>
      <w:r w:rsidRPr="00C62613">
        <w:rPr>
          <w:rFonts w:ascii="Calibri" w:hAnsi="Calibri"/>
        </w:rPr>
        <w:t xml:space="preserve">erson of Jesus. You don't have to go to Jesus through a priest. When you need to talk to God, because of Jesus’ death on the cross and resurrection from the grave, you can talk to God directly. </w:t>
      </w:r>
    </w:p>
    <w:p w14:paraId="0B47F8FF" w14:textId="77777777" w:rsidR="00C62613" w:rsidRPr="00C62613" w:rsidRDefault="00C62613" w:rsidP="00C62613">
      <w:pPr>
        <w:spacing w:line="276" w:lineRule="auto"/>
        <w:rPr>
          <w:rFonts w:ascii="Calibri" w:hAnsi="Calibri"/>
        </w:rPr>
      </w:pPr>
    </w:p>
    <w:p w14:paraId="6327F393" w14:textId="67126ABC" w:rsidR="00C62613" w:rsidRPr="00C62613" w:rsidRDefault="00C62613" w:rsidP="00C62613">
      <w:pPr>
        <w:spacing w:line="276" w:lineRule="auto"/>
        <w:rPr>
          <w:rFonts w:ascii="Calibri" w:hAnsi="Calibri"/>
        </w:rPr>
      </w:pPr>
      <w:r w:rsidRPr="00C62613">
        <w:rPr>
          <w:rFonts w:ascii="Calibri" w:hAnsi="Calibri"/>
        </w:rPr>
        <w:t>This is so underutilized. Just think about this for a moment. You have the opportunity, you have the invitation to speak to the Creator of heaven and earth. The God that formed you in your mother's womb</w:t>
      </w:r>
      <w:r w:rsidR="00CA4515">
        <w:rPr>
          <w:rFonts w:ascii="Calibri" w:hAnsi="Calibri"/>
        </w:rPr>
        <w:t>, t</w:t>
      </w:r>
      <w:r w:rsidRPr="00C62613">
        <w:rPr>
          <w:rFonts w:ascii="Calibri" w:hAnsi="Calibri"/>
        </w:rPr>
        <w:t>he God that knows everything about you</w:t>
      </w:r>
      <w:r w:rsidR="00CA4515">
        <w:rPr>
          <w:rFonts w:ascii="Calibri" w:hAnsi="Calibri"/>
        </w:rPr>
        <w:t xml:space="preserve"> – y</w:t>
      </w:r>
      <w:r w:rsidRPr="00C62613">
        <w:rPr>
          <w:rFonts w:ascii="Calibri" w:hAnsi="Calibri"/>
        </w:rPr>
        <w:t xml:space="preserve">ou have the opportunity to have an intimacy and a connectivity and a relationship with Him. Is there anything more wonderful than that? </w:t>
      </w:r>
    </w:p>
    <w:p w14:paraId="0EB83D4D" w14:textId="77777777" w:rsidR="00C62613" w:rsidRPr="00C62613" w:rsidRDefault="00C62613" w:rsidP="00C62613">
      <w:pPr>
        <w:spacing w:line="276" w:lineRule="auto"/>
        <w:rPr>
          <w:rFonts w:ascii="Calibri" w:hAnsi="Calibri"/>
        </w:rPr>
      </w:pPr>
    </w:p>
    <w:p w14:paraId="4D145FDB" w14:textId="245FE351" w:rsidR="00C62613" w:rsidRPr="00C62613" w:rsidRDefault="00CA4515" w:rsidP="00C62613">
      <w:pPr>
        <w:spacing w:line="276" w:lineRule="auto"/>
        <w:rPr>
          <w:rFonts w:ascii="Calibri" w:hAnsi="Calibri"/>
        </w:rPr>
      </w:pPr>
      <w:r>
        <w:rPr>
          <w:rFonts w:ascii="Calibri" w:hAnsi="Calibri"/>
        </w:rPr>
        <w:t>A</w:t>
      </w:r>
      <w:r w:rsidR="00C62613" w:rsidRPr="00C62613">
        <w:rPr>
          <w:rFonts w:ascii="Calibri" w:hAnsi="Calibri"/>
        </w:rPr>
        <w:t xml:space="preserve"> lot of times we don't exercise this right. Why do we not spend more time with God? Sometimes it's because we're ignorant. Maybe we just don't really know. But that can't be the excuse today because we've heard about it at church. Other times, maybe it's unbelief. We don't really believe that having a devotional life would really change things. We think that maybe it's not possible. </w:t>
      </w:r>
    </w:p>
    <w:p w14:paraId="21AE26D5" w14:textId="77777777" w:rsidR="00C62613" w:rsidRPr="00C62613" w:rsidRDefault="00C62613" w:rsidP="00C62613">
      <w:pPr>
        <w:spacing w:line="276" w:lineRule="auto"/>
        <w:rPr>
          <w:rFonts w:ascii="Calibri" w:hAnsi="Calibri"/>
        </w:rPr>
      </w:pPr>
    </w:p>
    <w:p w14:paraId="31147DCA" w14:textId="3BBE9377" w:rsidR="00C62613" w:rsidRPr="00C62613" w:rsidRDefault="00C62613" w:rsidP="00C62613">
      <w:pPr>
        <w:spacing w:line="276" w:lineRule="auto"/>
        <w:rPr>
          <w:rFonts w:ascii="Calibri" w:hAnsi="Calibri"/>
        </w:rPr>
      </w:pPr>
      <w:r w:rsidRPr="00C62613">
        <w:rPr>
          <w:rFonts w:ascii="Calibri" w:hAnsi="Calibri"/>
        </w:rPr>
        <w:t xml:space="preserve">Sometimes we just don't want to put the time into it. Let's be honest. It seems like another thing to do. “I'm so busy. I don't have time.” Jesus was busy. Everybody wanted to talk to Jesus. Jesus’ schedule was blowing up. Yet, He still got alone with the Father. He did it. </w:t>
      </w:r>
    </w:p>
    <w:p w14:paraId="7A2A8200" w14:textId="77777777" w:rsidR="00C62613" w:rsidRPr="00C62613" w:rsidRDefault="00C62613" w:rsidP="00C62613">
      <w:pPr>
        <w:spacing w:line="276" w:lineRule="auto"/>
        <w:rPr>
          <w:rFonts w:ascii="Calibri" w:hAnsi="Calibri"/>
        </w:rPr>
      </w:pPr>
    </w:p>
    <w:p w14:paraId="4BCA2F1D" w14:textId="77777777" w:rsidR="00C62613" w:rsidRPr="00C62613" w:rsidRDefault="00C62613" w:rsidP="00C62613">
      <w:pPr>
        <w:spacing w:line="276" w:lineRule="auto"/>
        <w:rPr>
          <w:rFonts w:ascii="Calibri" w:hAnsi="Calibri"/>
        </w:rPr>
      </w:pPr>
      <w:r w:rsidRPr="00C62613">
        <w:rPr>
          <w:rFonts w:ascii="Calibri" w:hAnsi="Calibri"/>
        </w:rPr>
        <w:t xml:space="preserve">Jesus didn't even have to confess sin, but He knew that He needed that time with the Lord. Just think about that. Some of us could spend a lot of time in prayer just confessing sins, if that's all </w:t>
      </w:r>
      <w:r w:rsidRPr="00C62613">
        <w:rPr>
          <w:rFonts w:ascii="Calibri" w:hAnsi="Calibri"/>
        </w:rPr>
        <w:lastRenderedPageBreak/>
        <w:t>that you did. Jesus didn't have sin to confess, but He knew that He needed that time with God. You need time with God. If Jesus needed time with the Father, you need time with the Lord.</w:t>
      </w:r>
    </w:p>
    <w:p w14:paraId="267E41C8" w14:textId="77777777" w:rsidR="00C62613" w:rsidRPr="00C62613" w:rsidRDefault="00C62613" w:rsidP="00C62613">
      <w:pPr>
        <w:spacing w:line="276" w:lineRule="auto"/>
        <w:rPr>
          <w:rFonts w:ascii="Calibri" w:hAnsi="Calibri"/>
        </w:rPr>
      </w:pPr>
    </w:p>
    <w:p w14:paraId="54AE4BC1" w14:textId="2B21DB43" w:rsidR="00C62613" w:rsidRPr="00C62613" w:rsidRDefault="00C62613" w:rsidP="00C62613">
      <w:pPr>
        <w:spacing w:line="276" w:lineRule="auto"/>
        <w:rPr>
          <w:rFonts w:ascii="Calibri" w:hAnsi="Calibri"/>
        </w:rPr>
      </w:pPr>
      <w:r w:rsidRPr="00C62613">
        <w:rPr>
          <w:rFonts w:ascii="Calibri" w:hAnsi="Calibri"/>
        </w:rPr>
        <w:t xml:space="preserve">A lot of people's prayer life centers around how bad things are. If I'm in trouble, if people are in the hospital, I lost my job, my kids have lost their mind, now I pray. What I want you to see is something that is so much more profound than that. That is that God wants to have a relationship with you every single day. You have the divine opportunity to pray and to connect with God on a daily basis, whether things are really good or things are bad. That's where your spiritual power and your strength really comes from. It's not just you run to God when the bottom falls out. It's that daily discipline. It's that consistency. It’s that faithfulness. It's that setting </w:t>
      </w:r>
      <w:r w:rsidR="00182CAB">
        <w:rPr>
          <w:rFonts w:ascii="Calibri" w:hAnsi="Calibri"/>
        </w:rPr>
        <w:t xml:space="preserve">a </w:t>
      </w:r>
      <w:r w:rsidRPr="00C62613">
        <w:rPr>
          <w:rFonts w:ascii="Calibri" w:hAnsi="Calibri"/>
        </w:rPr>
        <w:t>time and picking a place. Because there</w:t>
      </w:r>
      <w:r w:rsidR="00CA4515">
        <w:rPr>
          <w:rFonts w:ascii="Calibri" w:hAnsi="Calibri"/>
        </w:rPr>
        <w:t xml:space="preserve"> are</w:t>
      </w:r>
      <w:r w:rsidRPr="00C62613">
        <w:rPr>
          <w:rFonts w:ascii="Calibri" w:hAnsi="Calibri"/>
        </w:rPr>
        <w:t xml:space="preserve"> always things that are pulling us away from time with God. </w:t>
      </w:r>
    </w:p>
    <w:p w14:paraId="3D9D0A7F" w14:textId="77777777" w:rsidR="00C62613" w:rsidRPr="00C62613" w:rsidRDefault="00C62613" w:rsidP="00C62613">
      <w:pPr>
        <w:spacing w:line="276" w:lineRule="auto"/>
        <w:rPr>
          <w:rFonts w:ascii="Calibri" w:hAnsi="Calibri"/>
        </w:rPr>
      </w:pPr>
    </w:p>
    <w:p w14:paraId="4CA88CBE" w14:textId="74692CDD" w:rsidR="00C62613" w:rsidRPr="00C62613" w:rsidRDefault="00C62613" w:rsidP="00C62613">
      <w:pPr>
        <w:spacing w:line="276" w:lineRule="auto"/>
        <w:rPr>
          <w:rFonts w:ascii="Calibri" w:hAnsi="Calibri"/>
        </w:rPr>
      </w:pPr>
      <w:r w:rsidRPr="00C62613">
        <w:rPr>
          <w:rFonts w:ascii="Calibri" w:hAnsi="Calibri"/>
        </w:rPr>
        <w:t xml:space="preserve">If you look at Mark 1:36-37, Jesus is having this wonderful time with God. But what are the disciples doing? </w:t>
      </w:r>
    </w:p>
    <w:p w14:paraId="792C305C" w14:textId="77777777" w:rsidR="00C62613" w:rsidRPr="00C62613" w:rsidRDefault="00C62613" w:rsidP="00C62613">
      <w:pPr>
        <w:spacing w:line="276" w:lineRule="auto"/>
        <w:rPr>
          <w:rFonts w:ascii="Calibri" w:hAnsi="Calibri"/>
        </w:rPr>
      </w:pPr>
    </w:p>
    <w:p w14:paraId="2F48235F" w14:textId="77777777" w:rsidR="00C62613" w:rsidRPr="00C62613" w:rsidRDefault="00C62613" w:rsidP="00C62613">
      <w:pPr>
        <w:spacing w:line="276" w:lineRule="auto"/>
        <w:rPr>
          <w:rFonts w:ascii="Calibri" w:hAnsi="Calibri"/>
        </w:rPr>
      </w:pPr>
      <w:r w:rsidRPr="00C62613">
        <w:rPr>
          <w:rFonts w:ascii="Calibri" w:hAnsi="Calibri"/>
        </w:rPr>
        <w:t>“Simon and his companions searched for him, and when they found him they said, ‘Everyone is looking for you’” (Mark 1:36-37).</w:t>
      </w:r>
    </w:p>
    <w:p w14:paraId="7D81C75A" w14:textId="77777777" w:rsidR="00C62613" w:rsidRPr="00C62613" w:rsidRDefault="00C62613" w:rsidP="00C62613">
      <w:pPr>
        <w:spacing w:line="276" w:lineRule="auto"/>
        <w:rPr>
          <w:rFonts w:ascii="Calibri" w:hAnsi="Calibri"/>
        </w:rPr>
      </w:pPr>
    </w:p>
    <w:p w14:paraId="76C9D1B6" w14:textId="77777777" w:rsidR="00C62613" w:rsidRPr="00C62613" w:rsidRDefault="00C62613" w:rsidP="00C62613">
      <w:pPr>
        <w:spacing w:line="276" w:lineRule="auto"/>
        <w:rPr>
          <w:rFonts w:ascii="Calibri" w:hAnsi="Calibri"/>
        </w:rPr>
      </w:pPr>
      <w:r w:rsidRPr="00C62613">
        <w:rPr>
          <w:rFonts w:ascii="Calibri" w:hAnsi="Calibri"/>
        </w:rPr>
        <w:t>You have to also learn to:</w:t>
      </w:r>
    </w:p>
    <w:p w14:paraId="377F2370" w14:textId="77777777" w:rsidR="00C62613" w:rsidRPr="00C62613" w:rsidRDefault="00C62613" w:rsidP="00C62613">
      <w:pPr>
        <w:spacing w:line="276" w:lineRule="auto"/>
        <w:rPr>
          <w:rFonts w:ascii="Calibri" w:hAnsi="Calibri"/>
        </w:rPr>
      </w:pPr>
    </w:p>
    <w:p w14:paraId="237F3DF4" w14:textId="77777777" w:rsidR="00C62613" w:rsidRPr="00C62613" w:rsidRDefault="00C62613" w:rsidP="00C62613">
      <w:pPr>
        <w:spacing w:line="276" w:lineRule="auto"/>
        <w:rPr>
          <w:rFonts w:ascii="Calibri" w:hAnsi="Calibri"/>
          <w:b/>
          <w:bCs/>
        </w:rPr>
      </w:pPr>
      <w:r w:rsidRPr="00C62613">
        <w:rPr>
          <w:rFonts w:ascii="Calibri" w:hAnsi="Calibri"/>
          <w:b/>
          <w:bCs/>
        </w:rPr>
        <w:t>3. Stick to your commitment.</w:t>
      </w:r>
    </w:p>
    <w:p w14:paraId="6378914E" w14:textId="77777777" w:rsidR="00C62613" w:rsidRPr="00C62613" w:rsidRDefault="00C62613" w:rsidP="00C62613">
      <w:pPr>
        <w:spacing w:line="276" w:lineRule="auto"/>
        <w:rPr>
          <w:rFonts w:ascii="Calibri" w:hAnsi="Calibri"/>
        </w:rPr>
      </w:pPr>
    </w:p>
    <w:p w14:paraId="236B4B1C" w14:textId="536BF06C" w:rsidR="00C62613" w:rsidRPr="00C62613" w:rsidRDefault="00C62613" w:rsidP="00C62613">
      <w:pPr>
        <w:spacing w:line="276" w:lineRule="auto"/>
        <w:rPr>
          <w:rFonts w:ascii="Calibri" w:hAnsi="Calibri"/>
        </w:rPr>
      </w:pPr>
      <w:r w:rsidRPr="00C62613">
        <w:rPr>
          <w:rFonts w:ascii="Calibri" w:hAnsi="Calibri"/>
        </w:rPr>
        <w:t xml:space="preserve">It’s funny because here Jesus is the incarnation of God. Throughout the gospels, people are always telling Jesus what He's supposed to do and where He's supposed to be. Simon Peter is like, “Jesus, what are you doing? We couldn't find you. You </w:t>
      </w:r>
      <w:r w:rsidR="00182CAB">
        <w:rPr>
          <w:rFonts w:ascii="Calibri" w:hAnsi="Calibri"/>
        </w:rPr>
        <w:t xml:space="preserve">have </w:t>
      </w:r>
      <w:r w:rsidRPr="00C62613">
        <w:rPr>
          <w:rFonts w:ascii="Calibri" w:hAnsi="Calibri"/>
        </w:rPr>
        <w:t xml:space="preserve">appointments. You </w:t>
      </w:r>
      <w:r w:rsidR="00182CAB">
        <w:rPr>
          <w:rFonts w:ascii="Calibri" w:hAnsi="Calibri"/>
        </w:rPr>
        <w:t>have</w:t>
      </w:r>
      <w:r w:rsidRPr="00C62613">
        <w:rPr>
          <w:rFonts w:ascii="Calibri" w:hAnsi="Calibri"/>
        </w:rPr>
        <w:t xml:space="preserve"> people that need to be healed. You </w:t>
      </w:r>
      <w:r w:rsidR="00182CAB">
        <w:rPr>
          <w:rFonts w:ascii="Calibri" w:hAnsi="Calibri"/>
        </w:rPr>
        <w:t>have</w:t>
      </w:r>
      <w:r w:rsidRPr="00C62613">
        <w:rPr>
          <w:rFonts w:ascii="Calibri" w:hAnsi="Calibri"/>
        </w:rPr>
        <w:t xml:space="preserve"> individuals that have spiritual questions. You’re off in the darkness</w:t>
      </w:r>
      <w:r w:rsidR="00182CAB">
        <w:rPr>
          <w:rFonts w:ascii="Calibri" w:hAnsi="Calibri"/>
        </w:rPr>
        <w:t xml:space="preserve"> </w:t>
      </w:r>
      <w:r w:rsidRPr="00C62613">
        <w:rPr>
          <w:rFonts w:ascii="Calibri" w:hAnsi="Calibri"/>
        </w:rPr>
        <w:t xml:space="preserve">praying. Come on, Jesus. Get it together.” </w:t>
      </w:r>
    </w:p>
    <w:p w14:paraId="662D289E" w14:textId="77777777" w:rsidR="00C62613" w:rsidRPr="00C62613" w:rsidRDefault="00C62613" w:rsidP="00C62613">
      <w:pPr>
        <w:spacing w:line="276" w:lineRule="auto"/>
        <w:rPr>
          <w:rFonts w:ascii="Calibri" w:hAnsi="Calibri"/>
        </w:rPr>
      </w:pPr>
    </w:p>
    <w:p w14:paraId="6D7C1F1F" w14:textId="3A8F06A9" w:rsidR="00C62613" w:rsidRPr="00C62613" w:rsidRDefault="00C62613" w:rsidP="00C62613">
      <w:pPr>
        <w:spacing w:line="276" w:lineRule="auto"/>
        <w:rPr>
          <w:rFonts w:ascii="Calibri" w:hAnsi="Calibri"/>
        </w:rPr>
      </w:pPr>
      <w:r w:rsidRPr="00C62613">
        <w:rPr>
          <w:rFonts w:ascii="Calibri" w:hAnsi="Calibri"/>
        </w:rPr>
        <w:t xml:space="preserve">It reminds me in John 11 when Jesus shows up at the death of Lazarus. Lazarus has been dead three days and one of his sisters starts to rebuke Jesus, “If you would have been here, this wouldn't have happened. This is all on you, Jesus. You let us down.” The Bible says, “Jesus wept.” He cared about Lazarus. Lazarus was </w:t>
      </w:r>
      <w:r w:rsidR="00BC1D43">
        <w:rPr>
          <w:rFonts w:ascii="Calibri" w:hAnsi="Calibri"/>
        </w:rPr>
        <w:t>H</w:t>
      </w:r>
      <w:r w:rsidRPr="00C62613">
        <w:rPr>
          <w:rFonts w:ascii="Calibri" w:hAnsi="Calibri"/>
        </w:rPr>
        <w:t xml:space="preserve">is friend. Jesus is grieving, but Jesus also knows that He has all the power. When Jesus raises Lazarus from the dead, Lazarus’ sister was like, “Oh, okay. I get it.” </w:t>
      </w:r>
    </w:p>
    <w:p w14:paraId="4DC2CD6A" w14:textId="77777777" w:rsidR="00C62613" w:rsidRPr="00C62613" w:rsidRDefault="00C62613" w:rsidP="00C62613">
      <w:pPr>
        <w:spacing w:line="276" w:lineRule="auto"/>
        <w:rPr>
          <w:rFonts w:ascii="Calibri" w:hAnsi="Calibri"/>
        </w:rPr>
      </w:pPr>
    </w:p>
    <w:p w14:paraId="5DEBC964" w14:textId="77777777" w:rsidR="00182CAB" w:rsidRDefault="00C62613" w:rsidP="00C62613">
      <w:pPr>
        <w:spacing w:line="276" w:lineRule="auto"/>
        <w:rPr>
          <w:rFonts w:ascii="Calibri" w:hAnsi="Calibri"/>
        </w:rPr>
      </w:pPr>
      <w:r w:rsidRPr="00C62613">
        <w:rPr>
          <w:rFonts w:ascii="Calibri" w:hAnsi="Calibri"/>
        </w:rPr>
        <w:lastRenderedPageBreak/>
        <w:t xml:space="preserve">How many of you know Jesus operates on His own schedule? Jesus does His own thing. When we start to tell Jesus what He's supposed to do, we will always be disappointed and frustrated. </w:t>
      </w:r>
    </w:p>
    <w:p w14:paraId="6159B12F" w14:textId="77777777" w:rsidR="00182CAB" w:rsidRDefault="00182CAB" w:rsidP="00C62613">
      <w:pPr>
        <w:spacing w:line="276" w:lineRule="auto"/>
        <w:rPr>
          <w:rFonts w:ascii="Calibri" w:hAnsi="Calibri"/>
        </w:rPr>
      </w:pPr>
    </w:p>
    <w:p w14:paraId="1E294F5A" w14:textId="422F323A" w:rsidR="00182CAB" w:rsidRDefault="00C62613" w:rsidP="00C62613">
      <w:pPr>
        <w:spacing w:line="276" w:lineRule="auto"/>
        <w:rPr>
          <w:rFonts w:ascii="Calibri" w:hAnsi="Calibri"/>
        </w:rPr>
      </w:pPr>
      <w:r w:rsidRPr="00C62613">
        <w:rPr>
          <w:rFonts w:ascii="Calibri" w:hAnsi="Calibri"/>
        </w:rPr>
        <w:t xml:space="preserve">There may be some people in your life that are trying to tell you your responsibilities and your time and your schedule. Maybe it's your boss. I know </w:t>
      </w:r>
      <w:r w:rsidR="00182CAB">
        <w:rPr>
          <w:rFonts w:ascii="Calibri" w:hAnsi="Calibri"/>
        </w:rPr>
        <w:t>there are</w:t>
      </w:r>
      <w:r w:rsidRPr="00C62613">
        <w:rPr>
          <w:rFonts w:ascii="Calibri" w:hAnsi="Calibri"/>
        </w:rPr>
        <w:t xml:space="preserve"> some people that you answer to at work</w:t>
      </w:r>
      <w:r w:rsidR="00BC1D43">
        <w:rPr>
          <w:rFonts w:ascii="Calibri" w:hAnsi="Calibri"/>
        </w:rPr>
        <w:t>. Y</w:t>
      </w:r>
      <w:r w:rsidRPr="00C62613">
        <w:rPr>
          <w:rFonts w:ascii="Calibri" w:hAnsi="Calibri"/>
        </w:rPr>
        <w:t>our boss may be pushing on you. There are responsibilities</w:t>
      </w:r>
      <w:r w:rsidR="00BC1D43">
        <w:rPr>
          <w:rFonts w:ascii="Calibri" w:hAnsi="Calibri"/>
        </w:rPr>
        <w:t xml:space="preserve"> and obligations</w:t>
      </w:r>
      <w:r w:rsidRPr="00C62613">
        <w:rPr>
          <w:rFonts w:ascii="Calibri" w:hAnsi="Calibri"/>
        </w:rPr>
        <w:t xml:space="preserve"> that we hav</w:t>
      </w:r>
      <w:r w:rsidR="00BC1D43">
        <w:rPr>
          <w:rFonts w:ascii="Calibri" w:hAnsi="Calibri"/>
        </w:rPr>
        <w:t>e</w:t>
      </w:r>
      <w:r w:rsidRPr="00C62613">
        <w:rPr>
          <w:rFonts w:ascii="Calibri" w:hAnsi="Calibri"/>
        </w:rPr>
        <w:t xml:space="preserve">, but there are also boundaries. </w:t>
      </w:r>
    </w:p>
    <w:p w14:paraId="763C57DC" w14:textId="77777777" w:rsidR="00182CAB" w:rsidRDefault="00182CAB" w:rsidP="00C62613">
      <w:pPr>
        <w:spacing w:line="276" w:lineRule="auto"/>
        <w:rPr>
          <w:rFonts w:ascii="Calibri" w:hAnsi="Calibri"/>
        </w:rPr>
      </w:pPr>
    </w:p>
    <w:p w14:paraId="454F3DBD" w14:textId="73CB71A4" w:rsidR="00C62613" w:rsidRPr="00C62613" w:rsidRDefault="00C62613" w:rsidP="00C62613">
      <w:pPr>
        <w:spacing w:line="276" w:lineRule="auto"/>
        <w:rPr>
          <w:rFonts w:ascii="Calibri" w:hAnsi="Calibri"/>
        </w:rPr>
      </w:pPr>
      <w:r w:rsidRPr="00C62613">
        <w:rPr>
          <w:rFonts w:ascii="Calibri" w:hAnsi="Calibri"/>
        </w:rPr>
        <w:t xml:space="preserve">If we don't have some boundaries, we can never be consistent with God. Even in our own homes, our own family, our own spouses, our own relationships. There has to be time that is given and reserved for time with God. If we don't do that, the family gets out of whack. People begin to drift away. People begin to go their own direction. We </w:t>
      </w:r>
      <w:r w:rsidR="00182CAB">
        <w:rPr>
          <w:rFonts w:ascii="Calibri" w:hAnsi="Calibri"/>
        </w:rPr>
        <w:t>have</w:t>
      </w:r>
      <w:r w:rsidRPr="00C62613">
        <w:rPr>
          <w:rFonts w:ascii="Calibri" w:hAnsi="Calibri"/>
        </w:rPr>
        <w:t xml:space="preserve"> to stick to our commitments. Sticking to our commitments requires us to not just respond to the demands of people. </w:t>
      </w:r>
    </w:p>
    <w:p w14:paraId="0C005A86" w14:textId="77777777" w:rsidR="00C62613" w:rsidRPr="00C62613" w:rsidRDefault="00C62613" w:rsidP="00C62613">
      <w:pPr>
        <w:spacing w:line="276" w:lineRule="auto"/>
        <w:rPr>
          <w:rFonts w:ascii="Calibri" w:hAnsi="Calibri"/>
        </w:rPr>
      </w:pPr>
    </w:p>
    <w:p w14:paraId="049D7883" w14:textId="6262AB96" w:rsidR="00C62613" w:rsidRPr="00C62613" w:rsidRDefault="00C62613" w:rsidP="00C62613">
      <w:pPr>
        <w:spacing w:line="276" w:lineRule="auto"/>
        <w:rPr>
          <w:rFonts w:ascii="Calibri" w:hAnsi="Calibri"/>
        </w:rPr>
      </w:pPr>
      <w:r w:rsidRPr="00C62613">
        <w:rPr>
          <w:rFonts w:ascii="Calibri" w:hAnsi="Calibri"/>
        </w:rPr>
        <w:t>Here</w:t>
      </w:r>
      <w:r w:rsidR="00D93E11">
        <w:rPr>
          <w:rFonts w:ascii="Calibri" w:hAnsi="Calibri"/>
        </w:rPr>
        <w:t xml:space="preserve"> are</w:t>
      </w:r>
      <w:r w:rsidRPr="00C62613">
        <w:rPr>
          <w:rFonts w:ascii="Calibri" w:hAnsi="Calibri"/>
        </w:rPr>
        <w:t xml:space="preserve"> two mindsets about your time. The disciples</w:t>
      </w:r>
      <w:r w:rsidR="00D93E11">
        <w:rPr>
          <w:rFonts w:ascii="Calibri" w:hAnsi="Calibri"/>
        </w:rPr>
        <w:t>’</w:t>
      </w:r>
      <w:r w:rsidRPr="00C62613">
        <w:rPr>
          <w:rFonts w:ascii="Calibri" w:hAnsi="Calibri"/>
        </w:rPr>
        <w:t xml:space="preserve"> mindset is</w:t>
      </w:r>
      <w:r w:rsidR="00182CAB">
        <w:rPr>
          <w:rFonts w:ascii="Calibri" w:hAnsi="Calibri"/>
        </w:rPr>
        <w:t>:</w:t>
      </w:r>
      <w:r w:rsidRPr="00C62613">
        <w:rPr>
          <w:rFonts w:ascii="Calibri" w:hAnsi="Calibri"/>
        </w:rPr>
        <w:t xml:space="preserve"> “Jesus, you're busy. You don't have time to pray.” Jesus’ mindset is</w:t>
      </w:r>
      <w:r w:rsidR="00182CAB">
        <w:rPr>
          <w:rFonts w:ascii="Calibri" w:hAnsi="Calibri"/>
        </w:rPr>
        <w:t>:</w:t>
      </w:r>
      <w:r w:rsidRPr="00C62613">
        <w:rPr>
          <w:rFonts w:ascii="Calibri" w:hAnsi="Calibri"/>
        </w:rPr>
        <w:t xml:space="preserve"> “I'm extremely busy. I need to pray more.” Do you see the difference? </w:t>
      </w:r>
    </w:p>
    <w:p w14:paraId="2824E50D" w14:textId="77777777" w:rsidR="00C62613" w:rsidRPr="00C62613" w:rsidRDefault="00C62613" w:rsidP="00C62613">
      <w:pPr>
        <w:spacing w:line="276" w:lineRule="auto"/>
        <w:rPr>
          <w:rFonts w:ascii="Calibri" w:hAnsi="Calibri"/>
        </w:rPr>
      </w:pPr>
    </w:p>
    <w:p w14:paraId="2A73E4B0" w14:textId="10284FFB" w:rsidR="00C62613" w:rsidRPr="00C62613" w:rsidRDefault="00C62613" w:rsidP="00C62613">
      <w:pPr>
        <w:spacing w:line="276" w:lineRule="auto"/>
        <w:rPr>
          <w:rFonts w:ascii="Calibri" w:hAnsi="Calibri"/>
        </w:rPr>
      </w:pPr>
      <w:r w:rsidRPr="00C62613">
        <w:rPr>
          <w:rFonts w:ascii="Calibri" w:hAnsi="Calibri"/>
        </w:rPr>
        <w:t>Maybe you have some really big choices and you need to enter into a season of prayer</w:t>
      </w:r>
      <w:r w:rsidR="00D93E11">
        <w:rPr>
          <w:rFonts w:ascii="Calibri" w:hAnsi="Calibri"/>
        </w:rPr>
        <w:t xml:space="preserve"> t</w:t>
      </w:r>
      <w:r w:rsidRPr="00C62613">
        <w:rPr>
          <w:rFonts w:ascii="Calibri" w:hAnsi="Calibri"/>
        </w:rPr>
        <w:t>hat is more than what you might normally do. Because you have so much going on and it's so critical</w:t>
      </w:r>
      <w:r w:rsidR="00182CAB">
        <w:rPr>
          <w:rFonts w:ascii="Calibri" w:hAnsi="Calibri"/>
        </w:rPr>
        <w:t>,</w:t>
      </w:r>
      <w:r w:rsidRPr="00C62613">
        <w:rPr>
          <w:rFonts w:ascii="Calibri" w:hAnsi="Calibri"/>
        </w:rPr>
        <w:t xml:space="preserve"> the things that you're dealing with right now, and you desperately need to hear from God. You have that opportunity. You can get with Him. He would love to spend that time with you. </w:t>
      </w:r>
    </w:p>
    <w:p w14:paraId="3B18F9EC" w14:textId="77777777" w:rsidR="00C62613" w:rsidRPr="00C62613" w:rsidRDefault="00C62613" w:rsidP="00C62613">
      <w:pPr>
        <w:spacing w:line="276" w:lineRule="auto"/>
        <w:rPr>
          <w:rFonts w:ascii="Calibri" w:hAnsi="Calibri"/>
        </w:rPr>
      </w:pPr>
    </w:p>
    <w:p w14:paraId="48389F3C" w14:textId="77777777" w:rsidR="00C62613" w:rsidRPr="00C62613" w:rsidRDefault="00C62613" w:rsidP="00C62613">
      <w:pPr>
        <w:spacing w:line="276" w:lineRule="auto"/>
        <w:rPr>
          <w:rFonts w:ascii="Calibri" w:hAnsi="Calibri"/>
        </w:rPr>
      </w:pPr>
      <w:r w:rsidRPr="00C62613">
        <w:rPr>
          <w:rFonts w:ascii="Calibri" w:hAnsi="Calibri"/>
        </w:rPr>
        <w:t xml:space="preserve">Good and well-meaning people can sometimes give us bad advice. This is the disciples when they're trying to correct Jesus. “Jesus, come on. Hurry up. The people are looking for you.” We cannot live according to the demands of other people. We have to do what God has purposed for us to do. </w:t>
      </w:r>
    </w:p>
    <w:p w14:paraId="3F41AC18" w14:textId="77777777" w:rsidR="00C62613" w:rsidRPr="00C62613" w:rsidRDefault="00C62613" w:rsidP="00C62613">
      <w:pPr>
        <w:spacing w:line="276" w:lineRule="auto"/>
        <w:rPr>
          <w:rFonts w:ascii="Calibri" w:hAnsi="Calibri"/>
        </w:rPr>
      </w:pPr>
    </w:p>
    <w:p w14:paraId="5573F2C1" w14:textId="77777777" w:rsidR="00C62613" w:rsidRPr="00C62613" w:rsidRDefault="00C62613" w:rsidP="00C62613">
      <w:pPr>
        <w:spacing w:line="276" w:lineRule="auto"/>
        <w:rPr>
          <w:rFonts w:ascii="Calibri" w:hAnsi="Calibri"/>
        </w:rPr>
      </w:pPr>
      <w:r w:rsidRPr="00C62613">
        <w:rPr>
          <w:rFonts w:ascii="Calibri" w:hAnsi="Calibri"/>
        </w:rPr>
        <w:t xml:space="preserve">We know there's some great reasons to pray. </w:t>
      </w:r>
    </w:p>
    <w:p w14:paraId="5C34AE61" w14:textId="77777777" w:rsidR="00C62613" w:rsidRPr="00C62613" w:rsidRDefault="00C62613" w:rsidP="00C62613">
      <w:pPr>
        <w:spacing w:line="276" w:lineRule="auto"/>
        <w:rPr>
          <w:rFonts w:ascii="Calibri" w:hAnsi="Calibri"/>
        </w:rPr>
      </w:pPr>
    </w:p>
    <w:p w14:paraId="6C129807" w14:textId="77777777" w:rsidR="00C62613" w:rsidRPr="00C62613" w:rsidRDefault="00C62613" w:rsidP="00C62613">
      <w:pPr>
        <w:spacing w:line="276" w:lineRule="auto"/>
        <w:rPr>
          <w:rFonts w:ascii="Calibri" w:hAnsi="Calibri"/>
        </w:rPr>
      </w:pPr>
      <w:r w:rsidRPr="00C62613">
        <w:rPr>
          <w:rFonts w:ascii="Calibri" w:hAnsi="Calibri"/>
        </w:rPr>
        <w:t xml:space="preserve">“Call to me and I'll show you great and unsearchable things that you do not know” (Jeremiah 33:3). </w:t>
      </w:r>
    </w:p>
    <w:p w14:paraId="205F27C0" w14:textId="77777777" w:rsidR="00C62613" w:rsidRPr="00C62613" w:rsidRDefault="00C62613" w:rsidP="00C62613">
      <w:pPr>
        <w:spacing w:line="276" w:lineRule="auto"/>
        <w:rPr>
          <w:rFonts w:ascii="Calibri" w:hAnsi="Calibri"/>
        </w:rPr>
      </w:pPr>
    </w:p>
    <w:p w14:paraId="7D84B71B" w14:textId="77777777" w:rsidR="00C62613" w:rsidRPr="00C62613" w:rsidRDefault="00C62613" w:rsidP="00C62613">
      <w:pPr>
        <w:spacing w:line="276" w:lineRule="auto"/>
        <w:rPr>
          <w:rFonts w:ascii="Calibri" w:hAnsi="Calibri"/>
        </w:rPr>
      </w:pPr>
      <w:r w:rsidRPr="00C62613">
        <w:rPr>
          <w:rFonts w:ascii="Calibri" w:hAnsi="Calibri"/>
        </w:rPr>
        <w:t xml:space="preserve">If you don't pray, you won't know the great things. If you do pray, God says, “I will blow your mind with the things that you will begin to understand.” </w:t>
      </w:r>
    </w:p>
    <w:p w14:paraId="67717626" w14:textId="77777777" w:rsidR="00C62613" w:rsidRPr="00C62613" w:rsidRDefault="00C62613" w:rsidP="00C62613">
      <w:pPr>
        <w:spacing w:line="276" w:lineRule="auto"/>
        <w:rPr>
          <w:rFonts w:ascii="Calibri" w:hAnsi="Calibri"/>
        </w:rPr>
      </w:pPr>
    </w:p>
    <w:p w14:paraId="06CE8D04" w14:textId="77777777" w:rsidR="00C62613" w:rsidRPr="00C62613" w:rsidRDefault="00C62613" w:rsidP="00C62613">
      <w:pPr>
        <w:spacing w:line="276" w:lineRule="auto"/>
        <w:rPr>
          <w:rFonts w:ascii="Calibri" w:hAnsi="Calibri"/>
        </w:rPr>
      </w:pPr>
      <w:r w:rsidRPr="00C62613">
        <w:rPr>
          <w:rFonts w:ascii="Calibri" w:hAnsi="Calibri"/>
        </w:rPr>
        <w:lastRenderedPageBreak/>
        <w:t>Jesus says:</w:t>
      </w:r>
    </w:p>
    <w:p w14:paraId="3D047392" w14:textId="77777777" w:rsidR="00C62613" w:rsidRPr="00C62613" w:rsidRDefault="00C62613" w:rsidP="00C62613">
      <w:pPr>
        <w:spacing w:line="276" w:lineRule="auto"/>
        <w:rPr>
          <w:rFonts w:ascii="Calibri" w:hAnsi="Calibri"/>
        </w:rPr>
      </w:pPr>
    </w:p>
    <w:p w14:paraId="6ED28CD1" w14:textId="77777777" w:rsidR="00C62613" w:rsidRPr="00C62613" w:rsidRDefault="00C62613" w:rsidP="00C62613">
      <w:pPr>
        <w:spacing w:line="276" w:lineRule="auto"/>
        <w:rPr>
          <w:rFonts w:ascii="Calibri" w:hAnsi="Calibri"/>
        </w:rPr>
      </w:pPr>
      <w:r w:rsidRPr="00C62613">
        <w:rPr>
          <w:rFonts w:ascii="Calibri" w:hAnsi="Calibri"/>
        </w:rPr>
        <w:t>“Ask and it will be given to you; seek and you will find; knock and the door will be opened unto you” (Matthew 7:7).</w:t>
      </w:r>
    </w:p>
    <w:p w14:paraId="1E711388" w14:textId="77777777" w:rsidR="00C62613" w:rsidRPr="00C62613" w:rsidRDefault="00C62613" w:rsidP="00C62613">
      <w:pPr>
        <w:spacing w:line="276" w:lineRule="auto"/>
        <w:rPr>
          <w:rFonts w:ascii="Calibri" w:hAnsi="Calibri"/>
        </w:rPr>
      </w:pPr>
    </w:p>
    <w:p w14:paraId="73070791" w14:textId="77777777" w:rsidR="00C62613" w:rsidRPr="00C62613" w:rsidRDefault="00C62613" w:rsidP="00C62613">
      <w:pPr>
        <w:spacing w:line="276" w:lineRule="auto"/>
        <w:rPr>
          <w:rFonts w:ascii="Calibri" w:hAnsi="Calibri"/>
        </w:rPr>
      </w:pPr>
      <w:r w:rsidRPr="00C62613">
        <w:rPr>
          <w:rFonts w:ascii="Calibri" w:hAnsi="Calibri"/>
        </w:rPr>
        <w:t>How many of us are facing a closed door and we’re trying to kick the door open? If we would become people of prayer, God would begin to open the door.</w:t>
      </w:r>
    </w:p>
    <w:p w14:paraId="6FBA4A99" w14:textId="77777777" w:rsidR="00C62613" w:rsidRPr="00C62613" w:rsidRDefault="00C62613" w:rsidP="00C62613">
      <w:pPr>
        <w:spacing w:line="276" w:lineRule="auto"/>
        <w:rPr>
          <w:rFonts w:ascii="Calibri" w:hAnsi="Calibri"/>
        </w:rPr>
      </w:pPr>
    </w:p>
    <w:p w14:paraId="58CCB269" w14:textId="77777777" w:rsidR="00C62613" w:rsidRPr="00C62613" w:rsidRDefault="00C62613" w:rsidP="00C62613">
      <w:pPr>
        <w:spacing w:line="276" w:lineRule="auto"/>
        <w:rPr>
          <w:rFonts w:ascii="Calibri" w:hAnsi="Calibri"/>
        </w:rPr>
      </w:pPr>
      <w:r w:rsidRPr="00C62613">
        <w:rPr>
          <w:rFonts w:ascii="Calibri" w:hAnsi="Calibri"/>
        </w:rPr>
        <w:t>“Don’t worry about anything, but in everything, through prayer and supplication, let your requests be made know to God. And God will give you the peace that passes all understanding, that will guard your hearts and minds in Christ Jesus” (Philippians 4:6-7).</w:t>
      </w:r>
    </w:p>
    <w:p w14:paraId="3FE55676" w14:textId="77777777" w:rsidR="00C62613" w:rsidRPr="00C62613" w:rsidRDefault="00C62613" w:rsidP="00C62613">
      <w:pPr>
        <w:spacing w:line="276" w:lineRule="auto"/>
        <w:rPr>
          <w:rFonts w:ascii="Calibri" w:hAnsi="Calibri"/>
        </w:rPr>
      </w:pPr>
    </w:p>
    <w:p w14:paraId="5C32D16B" w14:textId="52B0B104" w:rsidR="00C62613" w:rsidRPr="00C62613" w:rsidRDefault="00C62613" w:rsidP="00C62613">
      <w:pPr>
        <w:spacing w:line="276" w:lineRule="auto"/>
        <w:rPr>
          <w:rFonts w:ascii="Calibri" w:hAnsi="Calibri"/>
        </w:rPr>
      </w:pPr>
      <w:r w:rsidRPr="00C62613">
        <w:rPr>
          <w:rFonts w:ascii="Calibri" w:hAnsi="Calibri"/>
        </w:rPr>
        <w:t xml:space="preserve">There's a lot of great reasons to pray and to get alone with God. We </w:t>
      </w:r>
      <w:r w:rsidR="00D93E11">
        <w:rPr>
          <w:rFonts w:ascii="Calibri" w:hAnsi="Calibri"/>
        </w:rPr>
        <w:t>have</w:t>
      </w:r>
      <w:r w:rsidRPr="00C62613">
        <w:rPr>
          <w:rFonts w:ascii="Calibri" w:hAnsi="Calibri"/>
        </w:rPr>
        <w:t xml:space="preserve"> to stick to that commitment. </w:t>
      </w:r>
    </w:p>
    <w:p w14:paraId="2498ECEF" w14:textId="77777777" w:rsidR="00C62613" w:rsidRPr="00C62613" w:rsidRDefault="00C62613" w:rsidP="00C62613">
      <w:pPr>
        <w:spacing w:line="276" w:lineRule="auto"/>
        <w:rPr>
          <w:rFonts w:ascii="Calibri" w:hAnsi="Calibri"/>
        </w:rPr>
      </w:pPr>
    </w:p>
    <w:p w14:paraId="19C6585B" w14:textId="20502840" w:rsidR="00C62613" w:rsidRPr="00C62613" w:rsidRDefault="00C62613" w:rsidP="00C62613">
      <w:pPr>
        <w:spacing w:line="276" w:lineRule="auto"/>
        <w:rPr>
          <w:rFonts w:ascii="Calibri" w:hAnsi="Calibri"/>
        </w:rPr>
      </w:pPr>
      <w:r w:rsidRPr="00C62613">
        <w:rPr>
          <w:rFonts w:ascii="Calibri" w:hAnsi="Calibri"/>
        </w:rPr>
        <w:t xml:space="preserve">One of my favorite examples is in the book of Exodus. Moses is fighting a foe called the Amalekites. In Exodus 17, Moses is up on a mountain and the Israelites are fighting the people. God tells him to lift his hands. As long as Moses’ hands are lifted, the Israelites are winning. When he puts his hands down because his hands get tired, guess what happens? The Amalekites start to push back the Israelites. Actually in the story, Moses has two guys hold his hands up so they can win the battle. </w:t>
      </w:r>
    </w:p>
    <w:p w14:paraId="69385221" w14:textId="77777777" w:rsidR="00C62613" w:rsidRPr="00C62613" w:rsidRDefault="00C62613" w:rsidP="00C62613">
      <w:pPr>
        <w:spacing w:line="276" w:lineRule="auto"/>
        <w:rPr>
          <w:rFonts w:ascii="Calibri" w:hAnsi="Calibri"/>
        </w:rPr>
      </w:pPr>
    </w:p>
    <w:p w14:paraId="30B3A93C" w14:textId="77777777" w:rsidR="00C62613" w:rsidRPr="00C62613" w:rsidRDefault="00C62613" w:rsidP="00C62613">
      <w:pPr>
        <w:spacing w:line="276" w:lineRule="auto"/>
        <w:rPr>
          <w:rFonts w:ascii="Calibri" w:hAnsi="Calibri"/>
        </w:rPr>
      </w:pPr>
      <w:r w:rsidRPr="00C62613">
        <w:rPr>
          <w:rFonts w:ascii="Calibri" w:hAnsi="Calibri"/>
        </w:rPr>
        <w:t>Sometimes you get tired in the journey. The reason that we're not praying and lifting our hands to God is because we're exhausted. But it's beautiful, the correlation between prayer (lifting his hands to God) and living a victorious life (winning the battles). God wants us to think about that today.</w:t>
      </w:r>
    </w:p>
    <w:p w14:paraId="77703630" w14:textId="77777777" w:rsidR="00C62613" w:rsidRPr="00C62613" w:rsidRDefault="00C62613" w:rsidP="00C62613">
      <w:pPr>
        <w:spacing w:line="276" w:lineRule="auto"/>
        <w:rPr>
          <w:rFonts w:ascii="Calibri" w:hAnsi="Calibri"/>
        </w:rPr>
      </w:pPr>
    </w:p>
    <w:p w14:paraId="26DBD603" w14:textId="3AD9D9F8" w:rsidR="00C62613" w:rsidRPr="00C62613" w:rsidRDefault="00C62613" w:rsidP="00C62613">
      <w:pPr>
        <w:spacing w:line="276" w:lineRule="auto"/>
        <w:rPr>
          <w:rFonts w:ascii="Calibri" w:hAnsi="Calibri"/>
        </w:rPr>
      </w:pPr>
      <w:r w:rsidRPr="00C62613">
        <w:rPr>
          <w:rFonts w:ascii="Calibri" w:hAnsi="Calibri"/>
        </w:rPr>
        <w:t xml:space="preserve">Don't let people dictate everything that you're going to do in your life. You’re going to disappoint some people. You're going to let some people down. You're not going to be at every meeting that people expect you to be at. I love to meet with as many people as I can at Edge Church, but I can't do everything that everyone wants me to do. If I do that, I can't do the main thing. Sometimes I say no. Sometimes I disappoint people. Sometimes you disappoint people. You cannot do it. </w:t>
      </w:r>
    </w:p>
    <w:p w14:paraId="5AADED42" w14:textId="77777777" w:rsidR="00C62613" w:rsidRPr="00C62613" w:rsidRDefault="00C62613" w:rsidP="00C62613">
      <w:pPr>
        <w:spacing w:line="276" w:lineRule="auto"/>
        <w:rPr>
          <w:rFonts w:ascii="Calibri" w:hAnsi="Calibri"/>
        </w:rPr>
      </w:pPr>
    </w:p>
    <w:p w14:paraId="4876BD06" w14:textId="77777777" w:rsidR="00055D18" w:rsidRDefault="00C62613" w:rsidP="00C62613">
      <w:pPr>
        <w:spacing w:line="276" w:lineRule="auto"/>
        <w:rPr>
          <w:rFonts w:ascii="Calibri" w:hAnsi="Calibri"/>
        </w:rPr>
      </w:pPr>
      <w:r w:rsidRPr="00C62613">
        <w:rPr>
          <w:rFonts w:ascii="Calibri" w:hAnsi="Calibri"/>
        </w:rPr>
        <w:t>When I was a younger pastor, I was on the church staff at a church in another city. There was an older gentleman in our church and he heard me speak</w:t>
      </w:r>
      <w:r w:rsidR="00055D18">
        <w:rPr>
          <w:rFonts w:ascii="Calibri" w:hAnsi="Calibri"/>
        </w:rPr>
        <w:t>. He</w:t>
      </w:r>
      <w:r w:rsidRPr="00C62613">
        <w:rPr>
          <w:rFonts w:ascii="Calibri" w:hAnsi="Calibri"/>
        </w:rPr>
        <w:t xml:space="preserve"> wanted me to come speak at his club. This club was called the Optimist Club. I don't know if they still have optimist clubs </w:t>
      </w:r>
      <w:r w:rsidRPr="00C62613">
        <w:rPr>
          <w:rFonts w:ascii="Calibri" w:hAnsi="Calibri"/>
        </w:rPr>
        <w:lastRenderedPageBreak/>
        <w:t xml:space="preserve">anymore. But this guy was really energetic. The Optimist Club, I'd never heard of it before. It’s a group of very old people that get together and they talk about how positive they are. </w:t>
      </w:r>
    </w:p>
    <w:p w14:paraId="0DE4D8BF" w14:textId="77777777" w:rsidR="00055D18" w:rsidRDefault="00055D18" w:rsidP="00C62613">
      <w:pPr>
        <w:spacing w:line="276" w:lineRule="auto"/>
        <w:rPr>
          <w:rFonts w:ascii="Calibri" w:hAnsi="Calibri"/>
        </w:rPr>
      </w:pPr>
    </w:p>
    <w:p w14:paraId="5D73D158" w14:textId="4C634976" w:rsidR="00C62613" w:rsidRPr="00C62613" w:rsidRDefault="00C62613" w:rsidP="00C62613">
      <w:pPr>
        <w:spacing w:line="276" w:lineRule="auto"/>
        <w:rPr>
          <w:rFonts w:ascii="Calibri" w:hAnsi="Calibri"/>
        </w:rPr>
      </w:pPr>
      <w:r w:rsidRPr="00C62613">
        <w:rPr>
          <w:rFonts w:ascii="Calibri" w:hAnsi="Calibri"/>
        </w:rPr>
        <w:t>After 40 days and nights of intense pursuit, I agreed to come speak to the Optimist Club. I prepared several hours</w:t>
      </w:r>
      <w:r w:rsidR="00055D18">
        <w:rPr>
          <w:rFonts w:ascii="Calibri" w:hAnsi="Calibri"/>
        </w:rPr>
        <w:t>.</w:t>
      </w:r>
      <w:r w:rsidRPr="00C62613">
        <w:rPr>
          <w:rFonts w:ascii="Calibri" w:hAnsi="Calibri"/>
        </w:rPr>
        <w:t xml:space="preserve"> I drove downtown to a hotel</w:t>
      </w:r>
      <w:r w:rsidR="00055D18">
        <w:rPr>
          <w:rFonts w:ascii="Calibri" w:hAnsi="Calibri"/>
        </w:rPr>
        <w:t xml:space="preserve">. </w:t>
      </w:r>
      <w:r w:rsidRPr="00C62613">
        <w:rPr>
          <w:rFonts w:ascii="Calibri" w:hAnsi="Calibri"/>
        </w:rPr>
        <w:t xml:space="preserve">I ate lunch with these guys. I don't think anybody in the room was under the age of 90. They had to bring most of the guys in in wheelchairs. It was the oldest bunch of guys I'd ever seen before. They wanted me to speak to them. They did these optimist chants about how positive they were in the universe and all this stuff. When I left, I was like, “It was nice to be there, but this was the biggest waste of time that I've ever endured.” I didn't want to go to the Optimist Club. I didn't feel called to be at the Optimist Club. But I went because this guy kept pushing me to do it. I wasted almost a whole day of my time. </w:t>
      </w:r>
    </w:p>
    <w:p w14:paraId="3F330B0A" w14:textId="77777777" w:rsidR="00C62613" w:rsidRPr="00C62613" w:rsidRDefault="00C62613" w:rsidP="00C62613">
      <w:pPr>
        <w:spacing w:line="276" w:lineRule="auto"/>
        <w:rPr>
          <w:rFonts w:ascii="Calibri" w:hAnsi="Calibri"/>
        </w:rPr>
      </w:pPr>
    </w:p>
    <w:p w14:paraId="243B51F5" w14:textId="77777777" w:rsidR="00C62613" w:rsidRPr="00C62613" w:rsidRDefault="00C62613" w:rsidP="00C62613">
      <w:pPr>
        <w:spacing w:line="276" w:lineRule="auto"/>
        <w:rPr>
          <w:rFonts w:ascii="Calibri" w:hAnsi="Calibri"/>
        </w:rPr>
      </w:pPr>
      <w:r w:rsidRPr="00C62613">
        <w:rPr>
          <w:rFonts w:ascii="Calibri" w:hAnsi="Calibri"/>
        </w:rPr>
        <w:t xml:space="preserve">As a young pastor, I made a commitment after that that I was going to be a lot more intentional about the things that I gave my heart and my attention to. I wasn't going to do necessarily what everybody asked me to do. I knew that I couldn't spend the time with God and I couldn't take care of the things that I was called to do if I was constantly going and doing what everybody thought that I should be doing. </w:t>
      </w:r>
    </w:p>
    <w:p w14:paraId="12C3D6E2" w14:textId="77777777" w:rsidR="00C62613" w:rsidRPr="00C62613" w:rsidRDefault="00C62613" w:rsidP="00C62613">
      <w:pPr>
        <w:spacing w:line="276" w:lineRule="auto"/>
        <w:rPr>
          <w:rFonts w:ascii="Calibri" w:hAnsi="Calibri"/>
        </w:rPr>
      </w:pPr>
    </w:p>
    <w:p w14:paraId="7E175C63" w14:textId="77777777" w:rsidR="00C62613" w:rsidRPr="00C62613" w:rsidRDefault="00C62613" w:rsidP="00C62613">
      <w:pPr>
        <w:spacing w:line="276" w:lineRule="auto"/>
        <w:rPr>
          <w:rFonts w:ascii="Calibri" w:hAnsi="Calibri"/>
        </w:rPr>
      </w:pPr>
      <w:r w:rsidRPr="00C62613">
        <w:rPr>
          <w:rFonts w:ascii="Calibri" w:hAnsi="Calibri"/>
        </w:rPr>
        <w:t xml:space="preserve">Maybe you have some things in your life that you need to cut out or you need to stop doing so that you can spend time with God. Maybe you need to reorient your schedule. Maybe you need to talk to the people that are closest to you and your life so that they can help you get there and do that. I'm telling you, when you stick to your commitment, when you pick a time, when you pick a place, God will begin to rock your world. </w:t>
      </w:r>
    </w:p>
    <w:p w14:paraId="61403C52" w14:textId="77777777" w:rsidR="00C62613" w:rsidRPr="00C62613" w:rsidRDefault="00C62613" w:rsidP="00C62613">
      <w:pPr>
        <w:spacing w:line="276" w:lineRule="auto"/>
        <w:rPr>
          <w:rFonts w:ascii="Calibri" w:hAnsi="Calibri"/>
        </w:rPr>
      </w:pPr>
    </w:p>
    <w:p w14:paraId="78570774" w14:textId="55F3575D" w:rsidR="00C62613" w:rsidRPr="00C62613" w:rsidRDefault="00C62613" w:rsidP="00C62613">
      <w:pPr>
        <w:spacing w:line="276" w:lineRule="auto"/>
        <w:rPr>
          <w:rFonts w:ascii="Calibri" w:hAnsi="Calibri"/>
        </w:rPr>
      </w:pPr>
      <w:r w:rsidRPr="00C62613">
        <w:rPr>
          <w:rFonts w:ascii="Calibri" w:hAnsi="Calibri"/>
        </w:rPr>
        <w:t>This is where this thing ends up</w:t>
      </w:r>
      <w:r w:rsidR="00055D18">
        <w:rPr>
          <w:rFonts w:ascii="Calibri" w:hAnsi="Calibri"/>
        </w:rPr>
        <w:t>.</w:t>
      </w:r>
    </w:p>
    <w:p w14:paraId="3DC5DC09" w14:textId="77777777" w:rsidR="00C62613" w:rsidRPr="00C62613" w:rsidRDefault="00C62613" w:rsidP="00C62613">
      <w:pPr>
        <w:spacing w:line="276" w:lineRule="auto"/>
        <w:rPr>
          <w:rFonts w:ascii="Calibri" w:hAnsi="Calibri"/>
        </w:rPr>
      </w:pPr>
    </w:p>
    <w:p w14:paraId="6A971883" w14:textId="77777777" w:rsidR="00C62613" w:rsidRPr="00C62613" w:rsidRDefault="00C62613" w:rsidP="00C62613">
      <w:pPr>
        <w:spacing w:line="276" w:lineRule="auto"/>
        <w:rPr>
          <w:rFonts w:ascii="Calibri" w:hAnsi="Calibri"/>
          <w:b/>
          <w:bCs/>
        </w:rPr>
      </w:pPr>
      <w:r w:rsidRPr="00C62613">
        <w:rPr>
          <w:rFonts w:ascii="Calibri" w:hAnsi="Calibri"/>
          <w:b/>
          <w:bCs/>
        </w:rPr>
        <w:t>4. Expect God to move.</w:t>
      </w:r>
    </w:p>
    <w:p w14:paraId="4194523A" w14:textId="77777777" w:rsidR="00C62613" w:rsidRPr="00C62613" w:rsidRDefault="00C62613" w:rsidP="00C62613">
      <w:pPr>
        <w:spacing w:line="276" w:lineRule="auto"/>
        <w:rPr>
          <w:rFonts w:ascii="Calibri" w:hAnsi="Calibri"/>
          <w:b/>
          <w:bCs/>
        </w:rPr>
      </w:pPr>
    </w:p>
    <w:p w14:paraId="72233F7A" w14:textId="77752E8B" w:rsidR="00C62613" w:rsidRPr="00C62613" w:rsidRDefault="00C62613" w:rsidP="00C62613">
      <w:pPr>
        <w:spacing w:line="276" w:lineRule="auto"/>
        <w:rPr>
          <w:rFonts w:ascii="Calibri" w:hAnsi="Calibri"/>
        </w:rPr>
      </w:pPr>
      <w:r w:rsidRPr="00C62613">
        <w:rPr>
          <w:rFonts w:ascii="Calibri" w:hAnsi="Calibri"/>
        </w:rPr>
        <w:t>A lot of times we think prayer is just this thing that monks or really spiritual people</w:t>
      </w:r>
      <w:r w:rsidR="00666594">
        <w:rPr>
          <w:rFonts w:ascii="Calibri" w:hAnsi="Calibri"/>
        </w:rPr>
        <w:t xml:space="preserve"> do</w:t>
      </w:r>
      <w:r w:rsidRPr="00C62613">
        <w:rPr>
          <w:rFonts w:ascii="Calibri" w:hAnsi="Calibri"/>
        </w:rPr>
        <w:t xml:space="preserve">, but we don't see the benefit of it. I want you to see the benefit of Jesus’ private time with the Father as it correlates to His individual responsibilities immediately afterwards. </w:t>
      </w:r>
    </w:p>
    <w:p w14:paraId="4D47254E" w14:textId="77777777" w:rsidR="00C62613" w:rsidRPr="00C62613" w:rsidRDefault="00C62613" w:rsidP="00C62613">
      <w:pPr>
        <w:spacing w:line="276" w:lineRule="auto"/>
        <w:rPr>
          <w:rFonts w:ascii="Calibri" w:hAnsi="Calibri"/>
        </w:rPr>
      </w:pPr>
    </w:p>
    <w:p w14:paraId="3D6EF016" w14:textId="77777777" w:rsidR="00C62613" w:rsidRPr="00C62613" w:rsidRDefault="00C62613" w:rsidP="00C62613">
      <w:pPr>
        <w:spacing w:line="276" w:lineRule="auto"/>
        <w:rPr>
          <w:rFonts w:ascii="Calibri" w:hAnsi="Calibri"/>
        </w:rPr>
      </w:pPr>
      <w:r w:rsidRPr="00C62613">
        <w:rPr>
          <w:rFonts w:ascii="Calibri" w:hAnsi="Calibri"/>
        </w:rPr>
        <w:t>“He went into all of Galilee, preaching in their synagogues and driving out demons. Then a man with leprosy came to him and, on his knees, begged him, ‘If you are willing, you can make me clean’” (Mark 1:39-40).</w:t>
      </w:r>
    </w:p>
    <w:p w14:paraId="63FD5228" w14:textId="77777777" w:rsidR="00C62613" w:rsidRPr="00C62613" w:rsidRDefault="00C62613" w:rsidP="00C62613">
      <w:pPr>
        <w:spacing w:line="276" w:lineRule="auto"/>
        <w:rPr>
          <w:rFonts w:ascii="Calibri" w:hAnsi="Calibri"/>
        </w:rPr>
      </w:pPr>
    </w:p>
    <w:p w14:paraId="0845C464" w14:textId="3AD175A5" w:rsidR="00C62613" w:rsidRPr="00C62613" w:rsidRDefault="00C62613" w:rsidP="00C62613">
      <w:pPr>
        <w:spacing w:line="276" w:lineRule="auto"/>
        <w:rPr>
          <w:rFonts w:ascii="Calibri" w:hAnsi="Calibri"/>
        </w:rPr>
      </w:pPr>
      <w:r w:rsidRPr="00C62613">
        <w:rPr>
          <w:rFonts w:ascii="Calibri" w:hAnsi="Calibri"/>
        </w:rPr>
        <w:lastRenderedPageBreak/>
        <w:t>What does Jesus do? In verse 39 He's driving out demons. In verse 40 He's healing a leper. Then He's going on</w:t>
      </w:r>
      <w:r w:rsidR="00055D18">
        <w:rPr>
          <w:rFonts w:ascii="Calibri" w:hAnsi="Calibri"/>
        </w:rPr>
        <w:t>,</w:t>
      </w:r>
      <w:r w:rsidRPr="00C62613">
        <w:rPr>
          <w:rFonts w:ascii="Calibri" w:hAnsi="Calibri"/>
        </w:rPr>
        <w:t xml:space="preserve"> teaching and doing all kinds of other things. How did Jesus have so much authority? He was spending time with the Father. There's a correlation between prayer and power. </w:t>
      </w:r>
    </w:p>
    <w:p w14:paraId="778BED77" w14:textId="77777777" w:rsidR="00C62613" w:rsidRPr="00C62613" w:rsidRDefault="00C62613" w:rsidP="00C62613">
      <w:pPr>
        <w:spacing w:line="276" w:lineRule="auto"/>
        <w:rPr>
          <w:rFonts w:ascii="Calibri" w:hAnsi="Calibri"/>
        </w:rPr>
      </w:pPr>
    </w:p>
    <w:p w14:paraId="0A22E8A8" w14:textId="327751BD" w:rsidR="00C62613" w:rsidRPr="00C62613" w:rsidRDefault="00C62613" w:rsidP="00C62613">
      <w:pPr>
        <w:spacing w:line="276" w:lineRule="auto"/>
        <w:rPr>
          <w:rFonts w:ascii="Calibri" w:hAnsi="Calibri"/>
        </w:rPr>
      </w:pPr>
      <w:r w:rsidRPr="00C62613">
        <w:rPr>
          <w:rFonts w:ascii="Calibri" w:hAnsi="Calibri"/>
        </w:rPr>
        <w:t xml:space="preserve">If you want to know the secret to spiritual power, it's getting alone with God. The reason that we're so impotent spiritually is because we have no prayer life. We spend no time with God. Many people come to church once a month and that is their spiritual input. I </w:t>
      </w:r>
      <w:r w:rsidR="00D338C8">
        <w:rPr>
          <w:rFonts w:ascii="Calibri" w:hAnsi="Calibri"/>
        </w:rPr>
        <w:t xml:space="preserve">must </w:t>
      </w:r>
      <w:r w:rsidRPr="00C62613">
        <w:rPr>
          <w:rFonts w:ascii="Calibri" w:hAnsi="Calibri"/>
        </w:rPr>
        <w:t>tell you, if you come to church even once a week, that's not enough. Nobody loves church more than me! I'm telling you, if you don't get with God, if you don't get alone with the Father, if you don't get in the prayer closet, you will never see the correlation between prayer and power in your life. It just won't happen. It doesn't work that way. This is God's design. Jesus models this for us.</w:t>
      </w:r>
      <w:r w:rsidR="00666594">
        <w:rPr>
          <w:rFonts w:ascii="Calibri" w:hAnsi="Calibri"/>
        </w:rPr>
        <w:t xml:space="preserve"> </w:t>
      </w:r>
      <w:r w:rsidRPr="00C62613">
        <w:rPr>
          <w:rFonts w:ascii="Calibri" w:hAnsi="Calibri"/>
        </w:rPr>
        <w:t xml:space="preserve">Conflicts will get resolved. Clarity on decisions that you need to make will begin to happen. </w:t>
      </w:r>
    </w:p>
    <w:p w14:paraId="78441C5E" w14:textId="77777777" w:rsidR="00C62613" w:rsidRPr="00C62613" w:rsidRDefault="00C62613" w:rsidP="00C62613">
      <w:pPr>
        <w:spacing w:line="276" w:lineRule="auto"/>
        <w:rPr>
          <w:rFonts w:ascii="Calibri" w:hAnsi="Calibri"/>
        </w:rPr>
      </w:pPr>
    </w:p>
    <w:p w14:paraId="680129D9" w14:textId="5D9DD26D" w:rsidR="00C62613" w:rsidRPr="00C62613" w:rsidRDefault="00C62613" w:rsidP="00C62613">
      <w:pPr>
        <w:spacing w:line="276" w:lineRule="auto"/>
        <w:rPr>
          <w:rFonts w:ascii="Calibri" w:hAnsi="Calibri"/>
        </w:rPr>
      </w:pPr>
      <w:r w:rsidRPr="00C62613">
        <w:rPr>
          <w:rFonts w:ascii="Calibri" w:hAnsi="Calibri"/>
        </w:rPr>
        <w:t>Hezekiah in the Old Testament is about to die. The prophet tells him, “</w:t>
      </w:r>
      <w:r w:rsidR="00666594">
        <w:rPr>
          <w:rFonts w:ascii="Calibri" w:hAnsi="Calibri"/>
        </w:rPr>
        <w:t>Y</w:t>
      </w:r>
      <w:r w:rsidRPr="00C62613">
        <w:rPr>
          <w:rFonts w:ascii="Calibri" w:hAnsi="Calibri"/>
        </w:rPr>
        <w:t xml:space="preserve">ou're about to die.” He prays to the Lord; God gives him 15 more years. I'm just saying. There's something to prayer and power. </w:t>
      </w:r>
    </w:p>
    <w:p w14:paraId="0FAF52A9" w14:textId="77777777" w:rsidR="00C62613" w:rsidRPr="00C62613" w:rsidRDefault="00C62613" w:rsidP="00C62613">
      <w:pPr>
        <w:spacing w:line="276" w:lineRule="auto"/>
        <w:rPr>
          <w:rFonts w:ascii="Calibri" w:hAnsi="Calibri"/>
        </w:rPr>
      </w:pPr>
    </w:p>
    <w:p w14:paraId="5402D54A" w14:textId="77777777" w:rsidR="00C62613" w:rsidRPr="00C62613" w:rsidRDefault="00C62613" w:rsidP="00C62613">
      <w:pPr>
        <w:spacing w:line="276" w:lineRule="auto"/>
        <w:rPr>
          <w:rFonts w:ascii="Calibri" w:hAnsi="Calibri"/>
        </w:rPr>
      </w:pPr>
      <w:r w:rsidRPr="00C62613">
        <w:rPr>
          <w:rFonts w:ascii="Calibri" w:hAnsi="Calibri"/>
        </w:rPr>
        <w:t xml:space="preserve">Hannah can't have a baby. She prays and God allows her to get pregnant. Some of you may be dealing with fertility issues. The greatest thing you can do is to talk to God, is to pray. </w:t>
      </w:r>
    </w:p>
    <w:p w14:paraId="0BBD650F" w14:textId="77777777" w:rsidR="00C62613" w:rsidRPr="00C62613" w:rsidRDefault="00C62613" w:rsidP="00C62613">
      <w:pPr>
        <w:spacing w:line="276" w:lineRule="auto"/>
        <w:rPr>
          <w:rFonts w:ascii="Calibri" w:hAnsi="Calibri"/>
        </w:rPr>
      </w:pPr>
    </w:p>
    <w:p w14:paraId="7BDA9682" w14:textId="77777777" w:rsidR="00C62613" w:rsidRPr="00C62613" w:rsidRDefault="00C62613" w:rsidP="00C62613">
      <w:pPr>
        <w:spacing w:line="276" w:lineRule="auto"/>
        <w:rPr>
          <w:rFonts w:ascii="Calibri" w:hAnsi="Calibri"/>
        </w:rPr>
      </w:pPr>
      <w:r w:rsidRPr="00C62613">
        <w:rPr>
          <w:rFonts w:ascii="Calibri" w:hAnsi="Calibri"/>
        </w:rPr>
        <w:t xml:space="preserve">Peter is in prison. He's praying. What happens? An earthquake shows up. He exits. </w:t>
      </w:r>
    </w:p>
    <w:p w14:paraId="0BCD03EC" w14:textId="77777777" w:rsidR="00C62613" w:rsidRPr="00C62613" w:rsidRDefault="00C62613" w:rsidP="00C62613">
      <w:pPr>
        <w:spacing w:line="276" w:lineRule="auto"/>
        <w:rPr>
          <w:rFonts w:ascii="Calibri" w:hAnsi="Calibri"/>
        </w:rPr>
      </w:pPr>
    </w:p>
    <w:p w14:paraId="531C309A" w14:textId="77777777" w:rsidR="00C62613" w:rsidRPr="00C62613" w:rsidRDefault="00C62613" w:rsidP="00C62613">
      <w:pPr>
        <w:spacing w:line="276" w:lineRule="auto"/>
        <w:rPr>
          <w:rFonts w:ascii="Calibri" w:hAnsi="Calibri"/>
        </w:rPr>
      </w:pPr>
      <w:r w:rsidRPr="00C62613">
        <w:rPr>
          <w:rFonts w:ascii="Calibri" w:hAnsi="Calibri"/>
        </w:rPr>
        <w:t xml:space="preserve">Joshua was praying, the sun stands still. </w:t>
      </w:r>
    </w:p>
    <w:p w14:paraId="7B8162CD" w14:textId="77777777" w:rsidR="00C62613" w:rsidRPr="00C62613" w:rsidRDefault="00C62613" w:rsidP="00C62613">
      <w:pPr>
        <w:spacing w:line="276" w:lineRule="auto"/>
        <w:rPr>
          <w:rFonts w:ascii="Calibri" w:hAnsi="Calibri"/>
        </w:rPr>
      </w:pPr>
    </w:p>
    <w:p w14:paraId="2DB85107" w14:textId="7C774846" w:rsidR="00C62613" w:rsidRPr="00C62613" w:rsidRDefault="00C62613" w:rsidP="00C62613">
      <w:pPr>
        <w:spacing w:line="276" w:lineRule="auto"/>
        <w:rPr>
          <w:rFonts w:ascii="Calibri" w:hAnsi="Calibri"/>
        </w:rPr>
      </w:pPr>
      <w:r w:rsidRPr="00C62613">
        <w:rPr>
          <w:rFonts w:ascii="Calibri" w:hAnsi="Calibri"/>
        </w:rPr>
        <w:t xml:space="preserve">Do you believe that God still does things like that? I do. </w:t>
      </w:r>
      <w:r w:rsidR="00055D18">
        <w:rPr>
          <w:rFonts w:ascii="Calibri" w:hAnsi="Calibri"/>
        </w:rPr>
        <w:t>But t</w:t>
      </w:r>
      <w:r w:rsidRPr="00C62613">
        <w:rPr>
          <w:rFonts w:ascii="Calibri" w:hAnsi="Calibri"/>
        </w:rPr>
        <w:t xml:space="preserve">he reason that we don't see God doing more in our life is because we have really very little appetite for prayer. </w:t>
      </w:r>
    </w:p>
    <w:p w14:paraId="13094B71" w14:textId="77777777" w:rsidR="00C62613" w:rsidRPr="00C62613" w:rsidRDefault="00C62613" w:rsidP="00C62613">
      <w:pPr>
        <w:spacing w:line="276" w:lineRule="auto"/>
        <w:rPr>
          <w:rFonts w:ascii="Calibri" w:hAnsi="Calibri"/>
        </w:rPr>
      </w:pPr>
    </w:p>
    <w:p w14:paraId="669FF5FB" w14:textId="7E0CDF31" w:rsidR="00C62613" w:rsidRPr="00C62613" w:rsidRDefault="00C62613" w:rsidP="00C62613">
      <w:pPr>
        <w:spacing w:line="276" w:lineRule="auto"/>
        <w:rPr>
          <w:rFonts w:ascii="Calibri" w:hAnsi="Calibri"/>
        </w:rPr>
      </w:pPr>
      <w:r w:rsidRPr="00C62613">
        <w:rPr>
          <w:rFonts w:ascii="Calibri" w:hAnsi="Calibri"/>
        </w:rPr>
        <w:t>I want to share with you</w:t>
      </w:r>
      <w:r w:rsidR="00666594">
        <w:rPr>
          <w:rFonts w:ascii="Calibri" w:hAnsi="Calibri"/>
        </w:rPr>
        <w:t>,</w:t>
      </w:r>
      <w:r w:rsidRPr="00C62613">
        <w:rPr>
          <w:rFonts w:ascii="Calibri" w:hAnsi="Calibri"/>
        </w:rPr>
        <w:t xml:space="preserve"> Gena and I are working through a journal that has been a great encouragement to our spiritual life. </w:t>
      </w:r>
      <w:r w:rsidRPr="00C62613">
        <w:rPr>
          <w:rFonts w:ascii="Calibri" w:hAnsi="Calibri"/>
          <w:i/>
          <w:iCs/>
        </w:rPr>
        <w:t xml:space="preserve">[Pastor opens and shows journal.] </w:t>
      </w:r>
      <w:r w:rsidRPr="00C62613">
        <w:rPr>
          <w:rFonts w:ascii="Calibri" w:hAnsi="Calibri"/>
        </w:rPr>
        <w:t xml:space="preserve">Every week there's one verse to memorize. I'm terrible at Bible memory. I'm just telling you as a pastor. I'm dyslexic, so I can hardly read. Memorizing the Bible is hard for me. But this is simple. You pick one verse a week. One of the verses I'm working on right now is Psalm 145:4. “One generation will declare your works to the next, and will proclaim your mighty acts.” Isn’t that cool? I love that verse. I'm thinking about that every day. </w:t>
      </w:r>
    </w:p>
    <w:p w14:paraId="21AC8669" w14:textId="77777777" w:rsidR="00C62613" w:rsidRPr="00C62613" w:rsidRDefault="00C62613" w:rsidP="00C62613">
      <w:pPr>
        <w:spacing w:line="276" w:lineRule="auto"/>
        <w:rPr>
          <w:rFonts w:ascii="Calibri" w:hAnsi="Calibri"/>
        </w:rPr>
      </w:pPr>
    </w:p>
    <w:p w14:paraId="6A7E6AB9" w14:textId="444484F2" w:rsidR="00C62613" w:rsidRPr="00C62613" w:rsidRDefault="00C62613" w:rsidP="00C62613">
      <w:pPr>
        <w:spacing w:line="276" w:lineRule="auto"/>
        <w:rPr>
          <w:rFonts w:ascii="Calibri" w:hAnsi="Calibri"/>
        </w:rPr>
      </w:pPr>
      <w:r w:rsidRPr="00C62613">
        <w:rPr>
          <w:rFonts w:ascii="Calibri" w:hAnsi="Calibri"/>
        </w:rPr>
        <w:lastRenderedPageBreak/>
        <w:t>Then three things you're grateful for. Gratitude is a spiritual discipline. Gratitude should be part of our time with God. T</w:t>
      </w:r>
      <w:r w:rsidR="00055D18">
        <w:rPr>
          <w:rFonts w:ascii="Calibri" w:hAnsi="Calibri"/>
        </w:rPr>
        <w:t xml:space="preserve">he </w:t>
      </w:r>
      <w:r w:rsidRPr="00C62613">
        <w:rPr>
          <w:rFonts w:ascii="Calibri" w:hAnsi="Calibri"/>
        </w:rPr>
        <w:t>things we're grateful for</w:t>
      </w:r>
      <w:r w:rsidR="00055D18">
        <w:rPr>
          <w:rFonts w:ascii="Calibri" w:hAnsi="Calibri"/>
        </w:rPr>
        <w:t xml:space="preserve"> should be part of prayer</w:t>
      </w:r>
      <w:r w:rsidRPr="00C62613">
        <w:rPr>
          <w:rFonts w:ascii="Calibri" w:hAnsi="Calibri"/>
        </w:rPr>
        <w:t>.</w:t>
      </w:r>
      <w:r w:rsidR="00055D18">
        <w:rPr>
          <w:rFonts w:ascii="Calibri" w:hAnsi="Calibri"/>
        </w:rPr>
        <w:t xml:space="preserve"> Y</w:t>
      </w:r>
      <w:r w:rsidRPr="00C62613">
        <w:rPr>
          <w:rFonts w:ascii="Calibri" w:hAnsi="Calibri"/>
        </w:rPr>
        <w:t>ou write down three things you're grateful for.</w:t>
      </w:r>
      <w:r w:rsidR="00055D18">
        <w:rPr>
          <w:rFonts w:ascii="Calibri" w:hAnsi="Calibri"/>
        </w:rPr>
        <w:t xml:space="preserve"> </w:t>
      </w:r>
      <w:r w:rsidRPr="00C62613">
        <w:rPr>
          <w:rFonts w:ascii="Calibri" w:hAnsi="Calibri"/>
        </w:rPr>
        <w:t xml:space="preserve">Then you put down a prayer. </w:t>
      </w:r>
    </w:p>
    <w:p w14:paraId="0ED11C64" w14:textId="77777777" w:rsidR="00C62613" w:rsidRPr="00C62613" w:rsidRDefault="00C62613" w:rsidP="00C62613">
      <w:pPr>
        <w:spacing w:line="276" w:lineRule="auto"/>
        <w:rPr>
          <w:rFonts w:ascii="Calibri" w:hAnsi="Calibri"/>
        </w:rPr>
      </w:pPr>
    </w:p>
    <w:p w14:paraId="738E93C3" w14:textId="77777777" w:rsidR="00055D18" w:rsidRDefault="00C62613" w:rsidP="00C62613">
      <w:pPr>
        <w:spacing w:line="276" w:lineRule="auto"/>
        <w:rPr>
          <w:rFonts w:ascii="Calibri" w:hAnsi="Calibri"/>
        </w:rPr>
      </w:pPr>
      <w:r w:rsidRPr="00C62613">
        <w:rPr>
          <w:rFonts w:ascii="Calibri" w:hAnsi="Calibri"/>
        </w:rPr>
        <w:t xml:space="preserve">Then there's a section that says, “Today I will…” You can put down something that you're expecting God to do. </w:t>
      </w:r>
    </w:p>
    <w:p w14:paraId="67902089" w14:textId="77777777" w:rsidR="00055D18" w:rsidRDefault="00055D18" w:rsidP="00C62613">
      <w:pPr>
        <w:spacing w:line="276" w:lineRule="auto"/>
        <w:rPr>
          <w:rFonts w:ascii="Calibri" w:hAnsi="Calibri"/>
        </w:rPr>
      </w:pPr>
    </w:p>
    <w:p w14:paraId="073AF25C" w14:textId="3FC79AF3" w:rsidR="00C62613" w:rsidRPr="00C62613" w:rsidRDefault="00C62613" w:rsidP="00C62613">
      <w:pPr>
        <w:spacing w:line="276" w:lineRule="auto"/>
        <w:rPr>
          <w:rFonts w:ascii="Calibri" w:hAnsi="Calibri"/>
        </w:rPr>
      </w:pPr>
      <w:r w:rsidRPr="00C62613">
        <w:rPr>
          <w:rFonts w:ascii="Calibri" w:hAnsi="Calibri"/>
        </w:rPr>
        <w:t xml:space="preserve">These things can be one sentence. Each day is just two pages. This is not like you're writing essays. I'm a guy who doesn't even like spiritual journals. I'm just being honest with you. But this is so cool. I love doing this. </w:t>
      </w:r>
    </w:p>
    <w:p w14:paraId="7B707894" w14:textId="77777777" w:rsidR="00C62613" w:rsidRPr="00C62613" w:rsidRDefault="00C62613" w:rsidP="00C62613">
      <w:pPr>
        <w:spacing w:line="276" w:lineRule="auto"/>
        <w:rPr>
          <w:rFonts w:ascii="Calibri" w:hAnsi="Calibri"/>
        </w:rPr>
      </w:pPr>
    </w:p>
    <w:p w14:paraId="24CEB8B5" w14:textId="60D2F108" w:rsidR="00C62613" w:rsidRPr="00C62613" w:rsidRDefault="00C62613" w:rsidP="00C62613">
      <w:pPr>
        <w:spacing w:line="276" w:lineRule="auto"/>
        <w:rPr>
          <w:rFonts w:ascii="Calibri" w:hAnsi="Calibri"/>
          <w:i/>
          <w:iCs/>
        </w:rPr>
      </w:pPr>
      <w:r w:rsidRPr="00C62613">
        <w:rPr>
          <w:rFonts w:ascii="Calibri" w:hAnsi="Calibri"/>
        </w:rPr>
        <w:t>Then you write down the Bible verse that you read</w:t>
      </w:r>
      <w:r w:rsidR="00666594">
        <w:rPr>
          <w:rFonts w:ascii="Calibri" w:hAnsi="Calibri"/>
        </w:rPr>
        <w:t xml:space="preserve"> </w:t>
      </w:r>
      <w:r w:rsidRPr="00C62613">
        <w:rPr>
          <w:rFonts w:ascii="Calibri" w:hAnsi="Calibri"/>
        </w:rPr>
        <w:t xml:space="preserve">and something that you took away from it. Then you come back that night and you write down something about that Bible verse that you did and how that interacted with your day. You fill </w:t>
      </w:r>
      <w:r w:rsidR="00666594">
        <w:rPr>
          <w:rFonts w:ascii="Calibri" w:hAnsi="Calibri"/>
        </w:rPr>
        <w:t xml:space="preserve">it </w:t>
      </w:r>
      <w:r w:rsidRPr="00C62613">
        <w:rPr>
          <w:rFonts w:ascii="Calibri" w:hAnsi="Calibri"/>
        </w:rPr>
        <w:t>in at the very bottom. There's a little moon there. There's something in the morning and then you reflect at the end of the day</w:t>
      </w:r>
      <w:r w:rsidR="00666594">
        <w:rPr>
          <w:rFonts w:ascii="Calibri" w:hAnsi="Calibri"/>
        </w:rPr>
        <w:t xml:space="preserve"> –</w:t>
      </w:r>
      <w:r w:rsidRPr="00C62613">
        <w:rPr>
          <w:rFonts w:ascii="Calibri" w:hAnsi="Calibri"/>
        </w:rPr>
        <w:t xml:space="preserve"> what did God do in your life? It’s just a little tool. It only takes a few minutes to do this. This doesn’t take half an hour. We love doing it. </w:t>
      </w:r>
      <w:r w:rsidRPr="00C62613">
        <w:rPr>
          <w:rFonts w:ascii="Calibri" w:hAnsi="Calibri"/>
          <w:i/>
          <w:iCs/>
        </w:rPr>
        <w:t>[Pastor puts journal down.]</w:t>
      </w:r>
    </w:p>
    <w:p w14:paraId="2990C3CF" w14:textId="77777777" w:rsidR="00C62613" w:rsidRPr="00C62613" w:rsidRDefault="00C62613" w:rsidP="00C62613">
      <w:pPr>
        <w:spacing w:line="276" w:lineRule="auto"/>
        <w:rPr>
          <w:rFonts w:ascii="Calibri" w:hAnsi="Calibri"/>
        </w:rPr>
      </w:pPr>
    </w:p>
    <w:p w14:paraId="31B49DB0" w14:textId="4460789A" w:rsidR="00C62613" w:rsidRPr="00C62613" w:rsidRDefault="00C62613" w:rsidP="00C62613">
      <w:pPr>
        <w:spacing w:line="276" w:lineRule="auto"/>
        <w:rPr>
          <w:rFonts w:ascii="Calibri" w:hAnsi="Calibri"/>
        </w:rPr>
      </w:pPr>
      <w:r w:rsidRPr="00C62613">
        <w:rPr>
          <w:rFonts w:ascii="Calibri" w:hAnsi="Calibri"/>
        </w:rPr>
        <w:t>Maybe having a tool like that would be a benefit to you. But more than a spiritual journal, I want our church to be a church of prayer. I want us to be people that are seeking after the heart of God. I don't want you to be spiritually impotent. I want you to be a woman or a man that has power with God</w:t>
      </w:r>
      <w:r w:rsidR="00666594">
        <w:rPr>
          <w:rFonts w:ascii="Calibri" w:hAnsi="Calibri"/>
        </w:rPr>
        <w:t xml:space="preserve"> – so</w:t>
      </w:r>
      <w:r w:rsidRPr="00C62613">
        <w:rPr>
          <w:rFonts w:ascii="Calibri" w:hAnsi="Calibri"/>
        </w:rPr>
        <w:t xml:space="preserve">mebody who knows the things of God, somebody who talks to God, somebody who understands the ways and the thinking of God. That only comes in and through prayer. </w:t>
      </w:r>
    </w:p>
    <w:p w14:paraId="79123955" w14:textId="77777777" w:rsidR="00C62613" w:rsidRPr="00C62613" w:rsidRDefault="00C62613" w:rsidP="00C62613">
      <w:pPr>
        <w:spacing w:line="276" w:lineRule="auto"/>
        <w:rPr>
          <w:rFonts w:ascii="Calibri" w:hAnsi="Calibri"/>
        </w:rPr>
      </w:pPr>
    </w:p>
    <w:p w14:paraId="4B2E6E42" w14:textId="77777777" w:rsidR="00C62613" w:rsidRPr="00C62613" w:rsidRDefault="00C62613" w:rsidP="00C62613">
      <w:pPr>
        <w:spacing w:line="276" w:lineRule="auto"/>
        <w:rPr>
          <w:rFonts w:ascii="Calibri" w:hAnsi="Calibri"/>
        </w:rPr>
      </w:pPr>
      <w:r w:rsidRPr="00C62613">
        <w:rPr>
          <w:rFonts w:ascii="Calibri" w:hAnsi="Calibri"/>
        </w:rPr>
        <w:t>We need a prayer life. We need a place. We need a time. We need to watch out for those distractions. Finally, we need to expect God to move. I am so excited about your spiritual journey and the things that God is going to do in your life.</w:t>
      </w:r>
    </w:p>
    <w:p w14:paraId="4F48C7E5" w14:textId="77777777" w:rsidR="00C62613" w:rsidRPr="00C62613" w:rsidRDefault="00C62613" w:rsidP="00C62613">
      <w:pPr>
        <w:spacing w:line="276" w:lineRule="auto"/>
        <w:rPr>
          <w:rFonts w:ascii="Calibri" w:hAnsi="Calibri"/>
        </w:rPr>
      </w:pPr>
    </w:p>
    <w:p w14:paraId="362987F0" w14:textId="747927A3" w:rsidR="00C62613" w:rsidRPr="00C62613" w:rsidRDefault="00C62613" w:rsidP="00C62613">
      <w:pPr>
        <w:spacing w:line="276" w:lineRule="auto"/>
        <w:rPr>
          <w:rFonts w:ascii="Calibri" w:hAnsi="Calibri"/>
          <w:sz w:val="28"/>
          <w:szCs w:val="28"/>
        </w:rPr>
      </w:pPr>
      <w:r w:rsidRPr="00C62613">
        <w:rPr>
          <w:rFonts w:ascii="Calibri" w:hAnsi="Calibri"/>
        </w:rPr>
        <w:br w:type="page"/>
      </w:r>
      <w:r>
        <w:rPr>
          <w:rFonts w:ascii="Calibri" w:hAnsi="Calibri"/>
          <w:b/>
          <w:bCs/>
          <w:sz w:val="28"/>
          <w:szCs w:val="28"/>
          <w:u w:val="single"/>
        </w:rPr>
        <w:lastRenderedPageBreak/>
        <w:t>OUTLINE</w:t>
      </w:r>
    </w:p>
    <w:p w14:paraId="356C3FEB" w14:textId="77777777" w:rsidR="00C62613" w:rsidRDefault="00C62613" w:rsidP="00C62613">
      <w:pPr>
        <w:spacing w:line="276" w:lineRule="auto"/>
        <w:rPr>
          <w:rFonts w:ascii="Calibri" w:hAnsi="Calibri"/>
        </w:rPr>
      </w:pPr>
    </w:p>
    <w:p w14:paraId="7250E3AB" w14:textId="4FDD13DE" w:rsidR="00C62613" w:rsidRPr="00C62613" w:rsidRDefault="00631936" w:rsidP="00C62613">
      <w:pPr>
        <w:spacing w:line="276" w:lineRule="auto"/>
        <w:rPr>
          <w:rFonts w:ascii="Calibri" w:hAnsi="Calibri"/>
        </w:rPr>
      </w:pPr>
      <w:r>
        <w:rPr>
          <w:rFonts w:ascii="Calibri" w:hAnsi="Calibri"/>
        </w:rPr>
        <w:t>“</w:t>
      </w:r>
      <w:r w:rsidR="00C62613" w:rsidRPr="00C62613">
        <w:rPr>
          <w:rFonts w:ascii="Calibri" w:hAnsi="Calibri"/>
        </w:rPr>
        <w:t xml:space="preserve">Very early in the morning, while it was still dark, he got up, went out, and made his way to a deserted place; and there he was praying. Simon and his companions searched for him, and when they found him they said, </w:t>
      </w:r>
      <w:r>
        <w:rPr>
          <w:rFonts w:ascii="Calibri" w:hAnsi="Calibri"/>
        </w:rPr>
        <w:t>‘</w:t>
      </w:r>
      <w:r w:rsidR="00C62613" w:rsidRPr="00C62613">
        <w:rPr>
          <w:rFonts w:ascii="Calibri" w:hAnsi="Calibri"/>
        </w:rPr>
        <w:t>Everyone is looking for you.</w:t>
      </w:r>
      <w:r>
        <w:rPr>
          <w:rFonts w:ascii="Calibri" w:hAnsi="Calibri"/>
        </w:rPr>
        <w:t>’</w:t>
      </w:r>
      <w:r w:rsidR="00C62613" w:rsidRPr="00C62613">
        <w:rPr>
          <w:rFonts w:ascii="Calibri" w:hAnsi="Calibri"/>
        </w:rPr>
        <w:t xml:space="preserve"> And he said to them, </w:t>
      </w:r>
      <w:r>
        <w:rPr>
          <w:rFonts w:ascii="Calibri" w:hAnsi="Calibri"/>
        </w:rPr>
        <w:t>‘</w:t>
      </w:r>
      <w:r w:rsidR="00C62613" w:rsidRPr="00C62613">
        <w:rPr>
          <w:rFonts w:ascii="Calibri" w:hAnsi="Calibri"/>
        </w:rPr>
        <w:t>Let’s go on to the neighboring villages so that I may preach there too. This is why I have come.</w:t>
      </w:r>
      <w:r>
        <w:rPr>
          <w:rFonts w:ascii="Calibri" w:hAnsi="Calibri"/>
        </w:rPr>
        <w:t>’</w:t>
      </w:r>
      <w:r w:rsidR="00C62613" w:rsidRPr="00C62613">
        <w:rPr>
          <w:rFonts w:ascii="Calibri" w:hAnsi="Calibri"/>
        </w:rPr>
        <w:t xml:space="preserve"> He went into all of Galilee, preaching in their synagogues and driving out demons.</w:t>
      </w:r>
      <w:r>
        <w:rPr>
          <w:rFonts w:ascii="Calibri" w:hAnsi="Calibri"/>
        </w:rPr>
        <w:t>”</w:t>
      </w:r>
      <w:r w:rsidR="00C62613" w:rsidRPr="00C62613">
        <w:rPr>
          <w:rFonts w:ascii="Calibri" w:hAnsi="Calibri"/>
        </w:rPr>
        <w:t xml:space="preserve"> Mark 1:35-39 (CSB)</w:t>
      </w:r>
    </w:p>
    <w:p w14:paraId="243AFD07" w14:textId="77777777" w:rsidR="00C62613" w:rsidRPr="00C62613" w:rsidRDefault="00C62613" w:rsidP="00C62613">
      <w:pPr>
        <w:spacing w:line="276" w:lineRule="auto"/>
        <w:rPr>
          <w:rFonts w:ascii="Calibri" w:hAnsi="Calibri"/>
        </w:rPr>
      </w:pPr>
    </w:p>
    <w:p w14:paraId="0609AA39" w14:textId="26879109" w:rsidR="00C62613" w:rsidRPr="00C62613" w:rsidRDefault="00C62613" w:rsidP="00C62613">
      <w:pPr>
        <w:spacing w:line="276" w:lineRule="auto"/>
        <w:rPr>
          <w:rFonts w:ascii="Calibri" w:hAnsi="Calibri"/>
          <w:b/>
          <w:bCs/>
        </w:rPr>
      </w:pPr>
      <w:r w:rsidRPr="00C62613">
        <w:rPr>
          <w:rFonts w:ascii="Calibri" w:hAnsi="Calibri"/>
          <w:b/>
          <w:bCs/>
        </w:rPr>
        <w:t>1. Pick A Place</w:t>
      </w:r>
      <w:r w:rsidR="00D338C8">
        <w:rPr>
          <w:rFonts w:ascii="Calibri" w:hAnsi="Calibri"/>
          <w:b/>
          <w:bCs/>
        </w:rPr>
        <w:t>.</w:t>
      </w:r>
    </w:p>
    <w:p w14:paraId="3BD3F46B" w14:textId="77777777" w:rsidR="00C62613" w:rsidRPr="00C62613" w:rsidRDefault="00C62613" w:rsidP="00C62613">
      <w:pPr>
        <w:spacing w:line="276" w:lineRule="auto"/>
        <w:rPr>
          <w:rFonts w:ascii="Calibri" w:hAnsi="Calibri"/>
        </w:rPr>
      </w:pPr>
    </w:p>
    <w:p w14:paraId="4D54910D" w14:textId="01BD2604" w:rsidR="00C62613" w:rsidRPr="00C62613" w:rsidRDefault="00631936" w:rsidP="00C62613">
      <w:pPr>
        <w:spacing w:line="276" w:lineRule="auto"/>
        <w:rPr>
          <w:rFonts w:ascii="Calibri" w:hAnsi="Calibri"/>
        </w:rPr>
      </w:pPr>
      <w:r>
        <w:rPr>
          <w:rFonts w:ascii="Calibri" w:hAnsi="Calibri"/>
        </w:rPr>
        <w:t>“</w:t>
      </w:r>
      <w:r w:rsidR="00C62613" w:rsidRPr="00C62613">
        <w:rPr>
          <w:rFonts w:ascii="Calibri" w:hAnsi="Calibri"/>
        </w:rPr>
        <w:t>Very early in the morning, while it was still dark, he got up, went out, and made his way to a deserted place; and there he was praying.</w:t>
      </w:r>
      <w:r>
        <w:rPr>
          <w:rFonts w:ascii="Calibri" w:hAnsi="Calibri"/>
        </w:rPr>
        <w:t>”</w:t>
      </w:r>
      <w:r w:rsidR="00C62613" w:rsidRPr="00C62613">
        <w:rPr>
          <w:rFonts w:ascii="Calibri" w:hAnsi="Calibri"/>
        </w:rPr>
        <w:t xml:space="preserve"> Mark 1:35 (CSB)</w:t>
      </w:r>
    </w:p>
    <w:p w14:paraId="404D73F1" w14:textId="77777777" w:rsidR="00C62613" w:rsidRPr="00C62613" w:rsidRDefault="00C62613" w:rsidP="00C62613">
      <w:pPr>
        <w:spacing w:line="276" w:lineRule="auto"/>
        <w:rPr>
          <w:rFonts w:ascii="Calibri" w:hAnsi="Calibri"/>
        </w:rPr>
      </w:pPr>
    </w:p>
    <w:p w14:paraId="7665C4AE" w14:textId="423A6E1C" w:rsidR="00C62613" w:rsidRPr="00C62613" w:rsidRDefault="00631936" w:rsidP="00C62613">
      <w:pPr>
        <w:spacing w:line="276" w:lineRule="auto"/>
        <w:rPr>
          <w:rFonts w:ascii="Calibri" w:hAnsi="Calibri"/>
        </w:rPr>
      </w:pPr>
      <w:r>
        <w:rPr>
          <w:rFonts w:ascii="Calibri" w:hAnsi="Calibri"/>
        </w:rPr>
        <w:t>“</w:t>
      </w:r>
      <w:r w:rsidR="00C62613" w:rsidRPr="00C62613">
        <w:rPr>
          <w:rFonts w:ascii="Calibri" w:hAnsi="Calibri"/>
        </w:rPr>
        <w:t xml:space="preserve">But when you pray, go into your private room, shut your door, and pray to your Father who is in secret. And your </w:t>
      </w:r>
      <w:proofErr w:type="gramStart"/>
      <w:r w:rsidR="00C62613" w:rsidRPr="00C62613">
        <w:rPr>
          <w:rFonts w:ascii="Calibri" w:hAnsi="Calibri"/>
        </w:rPr>
        <w:t>Father</w:t>
      </w:r>
      <w:proofErr w:type="gramEnd"/>
      <w:r w:rsidR="00C62613" w:rsidRPr="00C62613">
        <w:rPr>
          <w:rFonts w:ascii="Calibri" w:hAnsi="Calibri"/>
        </w:rPr>
        <w:t xml:space="preserve"> who sees in secret will reward you.</w:t>
      </w:r>
      <w:r>
        <w:rPr>
          <w:rFonts w:ascii="Calibri" w:hAnsi="Calibri"/>
        </w:rPr>
        <w:t>”</w:t>
      </w:r>
      <w:r w:rsidR="00C62613" w:rsidRPr="00C62613">
        <w:rPr>
          <w:rFonts w:ascii="Calibri" w:hAnsi="Calibri"/>
        </w:rPr>
        <w:t xml:space="preserve"> Matthew 6:6 (CSB)</w:t>
      </w:r>
    </w:p>
    <w:p w14:paraId="39374923" w14:textId="77777777" w:rsidR="00C62613" w:rsidRPr="00C62613" w:rsidRDefault="00C62613" w:rsidP="00C62613">
      <w:pPr>
        <w:spacing w:line="276" w:lineRule="auto"/>
        <w:rPr>
          <w:rFonts w:ascii="Calibri" w:hAnsi="Calibri"/>
        </w:rPr>
      </w:pPr>
    </w:p>
    <w:p w14:paraId="18FD9C5C" w14:textId="39D3C3C9" w:rsidR="00C62613" w:rsidRPr="00C62613" w:rsidRDefault="00C62613" w:rsidP="00C62613">
      <w:pPr>
        <w:spacing w:line="276" w:lineRule="auto"/>
        <w:rPr>
          <w:rFonts w:ascii="Calibri" w:hAnsi="Calibri"/>
          <w:b/>
          <w:bCs/>
        </w:rPr>
      </w:pPr>
      <w:r w:rsidRPr="00C62613">
        <w:rPr>
          <w:rFonts w:ascii="Calibri" w:hAnsi="Calibri"/>
          <w:b/>
          <w:bCs/>
        </w:rPr>
        <w:t>2. Set A Time</w:t>
      </w:r>
      <w:r w:rsidR="00D338C8">
        <w:rPr>
          <w:rFonts w:ascii="Calibri" w:hAnsi="Calibri"/>
          <w:b/>
          <w:bCs/>
        </w:rPr>
        <w:t>.</w:t>
      </w:r>
    </w:p>
    <w:p w14:paraId="54642453" w14:textId="77777777" w:rsidR="00C62613" w:rsidRPr="00C62613" w:rsidRDefault="00C62613" w:rsidP="00C62613">
      <w:pPr>
        <w:spacing w:line="276" w:lineRule="auto"/>
        <w:rPr>
          <w:rFonts w:ascii="Calibri" w:hAnsi="Calibri"/>
        </w:rPr>
      </w:pPr>
    </w:p>
    <w:p w14:paraId="20D2791E" w14:textId="7DD94571" w:rsidR="00C62613" w:rsidRPr="00C62613" w:rsidRDefault="00631936" w:rsidP="00C62613">
      <w:pPr>
        <w:spacing w:line="276" w:lineRule="auto"/>
        <w:rPr>
          <w:rFonts w:ascii="Calibri" w:hAnsi="Calibri"/>
        </w:rPr>
      </w:pPr>
      <w:r>
        <w:rPr>
          <w:rFonts w:ascii="Calibri" w:hAnsi="Calibri"/>
        </w:rPr>
        <w:t>“</w:t>
      </w:r>
      <w:r w:rsidR="00C62613" w:rsidRPr="00C62613">
        <w:rPr>
          <w:rFonts w:ascii="Calibri" w:hAnsi="Calibri"/>
        </w:rPr>
        <w:t>Very early in the morning, while it was still dark, he got up, went out, and made his way to a deserted place; and there he was praying.</w:t>
      </w:r>
      <w:r>
        <w:rPr>
          <w:rFonts w:ascii="Calibri" w:hAnsi="Calibri"/>
        </w:rPr>
        <w:t>”</w:t>
      </w:r>
      <w:r w:rsidR="00C62613" w:rsidRPr="00C62613">
        <w:rPr>
          <w:rFonts w:ascii="Calibri" w:hAnsi="Calibri"/>
        </w:rPr>
        <w:t xml:space="preserve"> Mark 1:35 (CSB)</w:t>
      </w:r>
    </w:p>
    <w:p w14:paraId="457D3C21" w14:textId="77777777" w:rsidR="00C62613" w:rsidRPr="00C62613" w:rsidRDefault="00C62613" w:rsidP="00C62613">
      <w:pPr>
        <w:spacing w:line="276" w:lineRule="auto"/>
        <w:rPr>
          <w:rFonts w:ascii="Calibri" w:hAnsi="Calibri"/>
        </w:rPr>
      </w:pPr>
    </w:p>
    <w:p w14:paraId="70789BB9" w14:textId="0C0AD4BB" w:rsidR="00C62613" w:rsidRPr="00C62613" w:rsidRDefault="00C62613" w:rsidP="00C62613">
      <w:pPr>
        <w:spacing w:line="276" w:lineRule="auto"/>
        <w:rPr>
          <w:rFonts w:ascii="Calibri" w:hAnsi="Calibri"/>
          <w:b/>
          <w:bCs/>
        </w:rPr>
      </w:pPr>
      <w:r w:rsidRPr="00C62613">
        <w:rPr>
          <w:rFonts w:ascii="Calibri" w:hAnsi="Calibri"/>
          <w:b/>
          <w:bCs/>
        </w:rPr>
        <w:t xml:space="preserve">3. Stick </w:t>
      </w:r>
      <w:proofErr w:type="gramStart"/>
      <w:r w:rsidRPr="00C62613">
        <w:rPr>
          <w:rFonts w:ascii="Calibri" w:hAnsi="Calibri"/>
          <w:b/>
          <w:bCs/>
        </w:rPr>
        <w:t>To</w:t>
      </w:r>
      <w:proofErr w:type="gramEnd"/>
      <w:r w:rsidRPr="00C62613">
        <w:rPr>
          <w:rFonts w:ascii="Calibri" w:hAnsi="Calibri"/>
          <w:b/>
          <w:bCs/>
        </w:rPr>
        <w:t xml:space="preserve"> Your Commitment</w:t>
      </w:r>
      <w:r w:rsidR="00D338C8">
        <w:rPr>
          <w:rFonts w:ascii="Calibri" w:hAnsi="Calibri"/>
          <w:b/>
          <w:bCs/>
        </w:rPr>
        <w:t>.</w:t>
      </w:r>
    </w:p>
    <w:p w14:paraId="5DFAEAF6" w14:textId="77777777" w:rsidR="00C62613" w:rsidRPr="00C62613" w:rsidRDefault="00C62613" w:rsidP="00C62613">
      <w:pPr>
        <w:spacing w:line="276" w:lineRule="auto"/>
        <w:rPr>
          <w:rFonts w:ascii="Calibri" w:hAnsi="Calibri"/>
        </w:rPr>
      </w:pPr>
    </w:p>
    <w:p w14:paraId="7E14C8CA" w14:textId="08384B01" w:rsidR="00C62613" w:rsidRPr="00C62613" w:rsidRDefault="00631936" w:rsidP="00C62613">
      <w:pPr>
        <w:spacing w:line="276" w:lineRule="auto"/>
        <w:rPr>
          <w:rFonts w:ascii="Calibri" w:hAnsi="Calibri"/>
        </w:rPr>
      </w:pPr>
      <w:r>
        <w:rPr>
          <w:rFonts w:ascii="Calibri" w:hAnsi="Calibri"/>
        </w:rPr>
        <w:t>“</w:t>
      </w:r>
      <w:r w:rsidR="00C62613" w:rsidRPr="00C62613">
        <w:rPr>
          <w:rFonts w:ascii="Calibri" w:hAnsi="Calibri"/>
        </w:rPr>
        <w:t xml:space="preserve">Simon and his companions searched for him, and when they found him they said, </w:t>
      </w:r>
      <w:r>
        <w:rPr>
          <w:rFonts w:ascii="Calibri" w:hAnsi="Calibri"/>
        </w:rPr>
        <w:t>‘</w:t>
      </w:r>
      <w:r w:rsidR="00C62613" w:rsidRPr="00C62613">
        <w:rPr>
          <w:rFonts w:ascii="Calibri" w:hAnsi="Calibri"/>
        </w:rPr>
        <w:t>Everyone is looking for you.</w:t>
      </w:r>
      <w:r>
        <w:rPr>
          <w:rFonts w:ascii="Calibri" w:hAnsi="Calibri"/>
        </w:rPr>
        <w:t>’”</w:t>
      </w:r>
      <w:r w:rsidR="00C62613" w:rsidRPr="00C62613">
        <w:rPr>
          <w:rFonts w:ascii="Calibri" w:hAnsi="Calibri"/>
        </w:rPr>
        <w:t xml:space="preserve"> Mark 1:36-37 (CSB)</w:t>
      </w:r>
    </w:p>
    <w:p w14:paraId="7E67DD06" w14:textId="77777777" w:rsidR="00C62613" w:rsidRPr="00C62613" w:rsidRDefault="00C62613" w:rsidP="00C62613">
      <w:pPr>
        <w:spacing w:line="276" w:lineRule="auto"/>
        <w:rPr>
          <w:rFonts w:ascii="Calibri" w:hAnsi="Calibri"/>
        </w:rPr>
      </w:pPr>
    </w:p>
    <w:p w14:paraId="719721E4" w14:textId="168FD431" w:rsidR="00C62613" w:rsidRPr="00C62613" w:rsidRDefault="00C62613" w:rsidP="00C62613">
      <w:pPr>
        <w:spacing w:line="276" w:lineRule="auto"/>
        <w:rPr>
          <w:rFonts w:ascii="Calibri" w:hAnsi="Calibri"/>
          <w:b/>
          <w:bCs/>
        </w:rPr>
      </w:pPr>
      <w:r w:rsidRPr="00C62613">
        <w:rPr>
          <w:rFonts w:ascii="Calibri" w:hAnsi="Calibri"/>
          <w:b/>
          <w:bCs/>
        </w:rPr>
        <w:t xml:space="preserve">4. Expect God </w:t>
      </w:r>
      <w:proofErr w:type="gramStart"/>
      <w:r w:rsidRPr="00C62613">
        <w:rPr>
          <w:rFonts w:ascii="Calibri" w:hAnsi="Calibri"/>
          <w:b/>
          <w:bCs/>
        </w:rPr>
        <w:t>To</w:t>
      </w:r>
      <w:proofErr w:type="gramEnd"/>
      <w:r w:rsidRPr="00C62613">
        <w:rPr>
          <w:rFonts w:ascii="Calibri" w:hAnsi="Calibri"/>
          <w:b/>
          <w:bCs/>
        </w:rPr>
        <w:t xml:space="preserve"> Move</w:t>
      </w:r>
      <w:r w:rsidR="00D338C8">
        <w:rPr>
          <w:rFonts w:ascii="Calibri" w:hAnsi="Calibri"/>
          <w:b/>
          <w:bCs/>
        </w:rPr>
        <w:t>.</w:t>
      </w:r>
    </w:p>
    <w:p w14:paraId="4DFC2BA0" w14:textId="77777777" w:rsidR="00C62613" w:rsidRPr="00C62613" w:rsidRDefault="00C62613" w:rsidP="00C62613">
      <w:pPr>
        <w:spacing w:line="276" w:lineRule="auto"/>
        <w:rPr>
          <w:rFonts w:ascii="Calibri" w:hAnsi="Calibri"/>
        </w:rPr>
      </w:pPr>
    </w:p>
    <w:p w14:paraId="5E228672" w14:textId="174BF2B9" w:rsidR="00C62613" w:rsidRPr="00C62613" w:rsidRDefault="00631936" w:rsidP="00C62613">
      <w:pPr>
        <w:spacing w:line="276" w:lineRule="auto"/>
        <w:rPr>
          <w:rFonts w:ascii="Calibri" w:hAnsi="Calibri"/>
        </w:rPr>
      </w:pPr>
      <w:r>
        <w:rPr>
          <w:rFonts w:ascii="Calibri" w:hAnsi="Calibri"/>
        </w:rPr>
        <w:t>“</w:t>
      </w:r>
      <w:r w:rsidR="00C62613" w:rsidRPr="00C62613">
        <w:rPr>
          <w:rFonts w:ascii="Calibri" w:hAnsi="Calibri"/>
        </w:rPr>
        <w:t xml:space="preserve">He went into all of Galilee, preaching in their synagogues and driving out demons. Then a man with leprosy came to him and, on his knees, begged him, </w:t>
      </w:r>
      <w:r>
        <w:rPr>
          <w:rFonts w:ascii="Calibri" w:hAnsi="Calibri"/>
        </w:rPr>
        <w:t>‘</w:t>
      </w:r>
      <w:r w:rsidR="00C62613" w:rsidRPr="00C62613">
        <w:rPr>
          <w:rFonts w:ascii="Calibri" w:hAnsi="Calibri"/>
        </w:rPr>
        <w:t>If you are willing, you can make me clean.</w:t>
      </w:r>
      <w:r>
        <w:rPr>
          <w:rFonts w:ascii="Calibri" w:hAnsi="Calibri"/>
        </w:rPr>
        <w:t>’”</w:t>
      </w:r>
      <w:r w:rsidR="00C62613" w:rsidRPr="00C62613">
        <w:rPr>
          <w:rFonts w:ascii="Calibri" w:hAnsi="Calibri"/>
        </w:rPr>
        <w:t xml:space="preserve"> Mark 1:39-40 (CSB)</w:t>
      </w:r>
    </w:p>
    <w:p w14:paraId="12E548F9" w14:textId="43F3A2C5"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7C166" w14:textId="77777777" w:rsidR="001C1F18" w:rsidRDefault="001C1F18">
      <w:r>
        <w:separator/>
      </w:r>
    </w:p>
  </w:endnote>
  <w:endnote w:type="continuationSeparator" w:id="0">
    <w:p w14:paraId="08DDE9E0" w14:textId="77777777" w:rsidR="001C1F18" w:rsidRDefault="001C1F18">
      <w:r>
        <w:continuationSeparator/>
      </w:r>
    </w:p>
  </w:endnote>
  <w:endnote w:type="continuationNotice" w:id="1">
    <w:p w14:paraId="7D29ACC9" w14:textId="77777777" w:rsidR="001C1F18" w:rsidRDefault="001C1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1DEFF" w14:textId="77777777" w:rsidR="00A738A1" w:rsidRDefault="00A738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69BE4896" w:rsidR="000D064C" w:rsidRPr="00E001F4" w:rsidRDefault="005E7A87" w:rsidP="00E001F4">
    <w:pPr>
      <w:pStyle w:val="Footer"/>
      <w:jc w:val="right"/>
      <w:rPr>
        <w:rFonts w:ascii="Calibri" w:hAnsi="Calibri"/>
      </w:rPr>
    </w:pPr>
    <w:r>
      <w:tab/>
    </w:r>
    <w:r w:rsidR="00AA5ED6">
      <w:rPr>
        <w:rFonts w:ascii="Calibri" w:hAnsi="Calibri"/>
        <w:b/>
        <w:bCs/>
      </w:rPr>
      <w:t>Walk This Way</w:t>
    </w:r>
    <w:r w:rsidR="000D064C" w:rsidRPr="00E001F4">
      <w:rPr>
        <w:rFonts w:ascii="Calibri" w:hAnsi="Calibri"/>
        <w:b/>
        <w:bCs/>
      </w:rPr>
      <w:t>—</w:t>
    </w:r>
    <w:r w:rsidR="00C62613">
      <w:rPr>
        <w:rFonts w:ascii="Calibri" w:hAnsi="Calibri"/>
        <w:b/>
        <w:bCs/>
      </w:rPr>
      <w:t xml:space="preserve">The Secret </w:t>
    </w:r>
    <w:proofErr w:type="gramStart"/>
    <w:r w:rsidR="00C62613">
      <w:rPr>
        <w:rFonts w:ascii="Calibri" w:hAnsi="Calibri"/>
        <w:b/>
        <w:bCs/>
      </w:rPr>
      <w:t>To</w:t>
    </w:r>
    <w:proofErr w:type="gramEnd"/>
    <w:r w:rsidR="00C62613">
      <w:rPr>
        <w:rFonts w:ascii="Calibri" w:hAnsi="Calibri"/>
        <w:b/>
        <w:bCs/>
      </w:rPr>
      <w:t xml:space="preserve"> Spiritual Power</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0E500" w14:textId="77777777" w:rsidR="00A738A1" w:rsidRDefault="00A73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946E" w14:textId="77777777" w:rsidR="001C1F18" w:rsidRDefault="001C1F18">
      <w:r>
        <w:separator/>
      </w:r>
    </w:p>
  </w:footnote>
  <w:footnote w:type="continuationSeparator" w:id="0">
    <w:p w14:paraId="7B66B4D0" w14:textId="77777777" w:rsidR="001C1F18" w:rsidRDefault="001C1F18">
      <w:r>
        <w:continuationSeparator/>
      </w:r>
    </w:p>
  </w:footnote>
  <w:footnote w:type="continuationNotice" w:id="1">
    <w:p w14:paraId="08A3E09C" w14:textId="77777777" w:rsidR="001C1F18" w:rsidRDefault="001C1F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55D18"/>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2CAB"/>
    <w:rsid w:val="00185CA0"/>
    <w:rsid w:val="001903F1"/>
    <w:rsid w:val="001A2F4C"/>
    <w:rsid w:val="001A4038"/>
    <w:rsid w:val="001C1F18"/>
    <w:rsid w:val="001C6DAF"/>
    <w:rsid w:val="001E3993"/>
    <w:rsid w:val="001F2E97"/>
    <w:rsid w:val="001F547A"/>
    <w:rsid w:val="001F736C"/>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51DD"/>
    <w:rsid w:val="003360D2"/>
    <w:rsid w:val="0034188B"/>
    <w:rsid w:val="00346C31"/>
    <w:rsid w:val="003749C4"/>
    <w:rsid w:val="00386B56"/>
    <w:rsid w:val="00394E73"/>
    <w:rsid w:val="00397EA2"/>
    <w:rsid w:val="003D2E36"/>
    <w:rsid w:val="003E0C7C"/>
    <w:rsid w:val="003E3313"/>
    <w:rsid w:val="003E6080"/>
    <w:rsid w:val="003F23DC"/>
    <w:rsid w:val="003F6FC6"/>
    <w:rsid w:val="00403663"/>
    <w:rsid w:val="00404A59"/>
    <w:rsid w:val="0042042A"/>
    <w:rsid w:val="00427806"/>
    <w:rsid w:val="004321C4"/>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7422B"/>
    <w:rsid w:val="00582FFE"/>
    <w:rsid w:val="00585F84"/>
    <w:rsid w:val="005922EB"/>
    <w:rsid w:val="005B2103"/>
    <w:rsid w:val="005B43AA"/>
    <w:rsid w:val="005B5A7B"/>
    <w:rsid w:val="005D45B6"/>
    <w:rsid w:val="005E1B8C"/>
    <w:rsid w:val="005E3D64"/>
    <w:rsid w:val="005E7A87"/>
    <w:rsid w:val="0062720A"/>
    <w:rsid w:val="00631936"/>
    <w:rsid w:val="00631CBE"/>
    <w:rsid w:val="006652C7"/>
    <w:rsid w:val="00666594"/>
    <w:rsid w:val="006666D7"/>
    <w:rsid w:val="00676E96"/>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73BF"/>
    <w:rsid w:val="008356BD"/>
    <w:rsid w:val="0084063F"/>
    <w:rsid w:val="00866B7A"/>
    <w:rsid w:val="00870C4A"/>
    <w:rsid w:val="00872B1A"/>
    <w:rsid w:val="00884532"/>
    <w:rsid w:val="00890144"/>
    <w:rsid w:val="00894E92"/>
    <w:rsid w:val="00895E2E"/>
    <w:rsid w:val="008B653B"/>
    <w:rsid w:val="008C653F"/>
    <w:rsid w:val="00907C7C"/>
    <w:rsid w:val="0091120A"/>
    <w:rsid w:val="00911AC1"/>
    <w:rsid w:val="00915AB5"/>
    <w:rsid w:val="009175B4"/>
    <w:rsid w:val="00923C10"/>
    <w:rsid w:val="00937628"/>
    <w:rsid w:val="009417A7"/>
    <w:rsid w:val="00951E3F"/>
    <w:rsid w:val="00956D2C"/>
    <w:rsid w:val="00963031"/>
    <w:rsid w:val="00972B7A"/>
    <w:rsid w:val="00992C32"/>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57E5"/>
    <w:rsid w:val="00A0763F"/>
    <w:rsid w:val="00A43A90"/>
    <w:rsid w:val="00A51274"/>
    <w:rsid w:val="00A51B63"/>
    <w:rsid w:val="00A64FC4"/>
    <w:rsid w:val="00A738A1"/>
    <w:rsid w:val="00A83591"/>
    <w:rsid w:val="00AA5ED6"/>
    <w:rsid w:val="00AB12C5"/>
    <w:rsid w:val="00AC1B83"/>
    <w:rsid w:val="00AF468A"/>
    <w:rsid w:val="00B03B8B"/>
    <w:rsid w:val="00B10327"/>
    <w:rsid w:val="00B158DB"/>
    <w:rsid w:val="00B3092B"/>
    <w:rsid w:val="00B40364"/>
    <w:rsid w:val="00B42C22"/>
    <w:rsid w:val="00B56A4D"/>
    <w:rsid w:val="00B604D0"/>
    <w:rsid w:val="00B92770"/>
    <w:rsid w:val="00B940D4"/>
    <w:rsid w:val="00BA7A74"/>
    <w:rsid w:val="00BC10B4"/>
    <w:rsid w:val="00BC1D43"/>
    <w:rsid w:val="00BD145D"/>
    <w:rsid w:val="00BD21E1"/>
    <w:rsid w:val="00BD63AF"/>
    <w:rsid w:val="00BE35BE"/>
    <w:rsid w:val="00BF7F06"/>
    <w:rsid w:val="00C01D01"/>
    <w:rsid w:val="00C133CA"/>
    <w:rsid w:val="00C21AF8"/>
    <w:rsid w:val="00C251B8"/>
    <w:rsid w:val="00C62613"/>
    <w:rsid w:val="00C64E5E"/>
    <w:rsid w:val="00C80B1C"/>
    <w:rsid w:val="00C86674"/>
    <w:rsid w:val="00CA4515"/>
    <w:rsid w:val="00CB2F64"/>
    <w:rsid w:val="00CC7FC1"/>
    <w:rsid w:val="00CD108B"/>
    <w:rsid w:val="00CE52CA"/>
    <w:rsid w:val="00CE6359"/>
    <w:rsid w:val="00CF45D3"/>
    <w:rsid w:val="00CF7248"/>
    <w:rsid w:val="00D17448"/>
    <w:rsid w:val="00D2027F"/>
    <w:rsid w:val="00D21495"/>
    <w:rsid w:val="00D220DB"/>
    <w:rsid w:val="00D22877"/>
    <w:rsid w:val="00D338C8"/>
    <w:rsid w:val="00D44685"/>
    <w:rsid w:val="00D6624D"/>
    <w:rsid w:val="00D80D10"/>
    <w:rsid w:val="00D86340"/>
    <w:rsid w:val="00D91F73"/>
    <w:rsid w:val="00D92F29"/>
    <w:rsid w:val="00D93E11"/>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D0AA7"/>
    <w:rsid w:val="00EF1491"/>
    <w:rsid w:val="00EF1DC2"/>
    <w:rsid w:val="00F07ABA"/>
    <w:rsid w:val="00F110E3"/>
    <w:rsid w:val="00F152F0"/>
    <w:rsid w:val="00F31FAF"/>
    <w:rsid w:val="00F3234E"/>
    <w:rsid w:val="00F33536"/>
    <w:rsid w:val="00F36CB1"/>
    <w:rsid w:val="00F37FD7"/>
    <w:rsid w:val="00F417EF"/>
    <w:rsid w:val="00F47752"/>
    <w:rsid w:val="00F81C0F"/>
    <w:rsid w:val="00F833E1"/>
    <w:rsid w:val="00F864EC"/>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12</TotalTime>
  <Pages>13</Pages>
  <Words>4294</Words>
  <Characters>24479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28716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2022-12-07T18:00:00Z</cp:lastPrinted>
  <dcterms:created xsi:type="dcterms:W3CDTF">2023-02-13T21:33:00Z</dcterms:created>
  <dcterms:modified xsi:type="dcterms:W3CDTF">2023-02-13T21:45:00Z</dcterms:modified>
  <cp:category/>
</cp:coreProperties>
</file>